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227AF" w14:textId="5F9D398E" w:rsidR="00055113" w:rsidRPr="00944F8E" w:rsidRDefault="00051D06" w:rsidP="00773CEA">
      <w:pPr>
        <w:pStyle w:val="Kop1"/>
        <w:jc w:val="center"/>
        <w:rPr>
          <w:b/>
          <w:sz w:val="36"/>
          <w:szCs w:val="36"/>
          <w:lang w:val="nl-NL"/>
        </w:rPr>
      </w:pPr>
      <w:r w:rsidRPr="00944F8E">
        <w:rPr>
          <w:b/>
          <w:sz w:val="36"/>
          <w:szCs w:val="36"/>
          <w:lang w:val="nl-NL"/>
        </w:rPr>
        <w:t>Bijlage 2</w:t>
      </w:r>
      <w:r w:rsidR="009F1753" w:rsidRPr="00944F8E">
        <w:rPr>
          <w:b/>
          <w:sz w:val="36"/>
          <w:szCs w:val="36"/>
          <w:lang w:val="nl-NL"/>
        </w:rPr>
        <w:t xml:space="preserve"> </w:t>
      </w:r>
      <w:r w:rsidR="009620D1" w:rsidRPr="009620D1">
        <w:rPr>
          <w:b/>
          <w:sz w:val="36"/>
          <w:szCs w:val="36"/>
        </w:rPr>
        <w:t xml:space="preserve">– </w:t>
      </w:r>
      <w:r w:rsidRPr="00944F8E">
        <w:rPr>
          <w:b/>
          <w:sz w:val="36"/>
          <w:szCs w:val="36"/>
          <w:lang w:val="nl-NL"/>
        </w:rPr>
        <w:t>Model referentieprojecten</w:t>
      </w:r>
    </w:p>
    <w:p w14:paraId="384BAE75" w14:textId="77777777" w:rsidR="009F1753" w:rsidRPr="00773CEA" w:rsidRDefault="00051D06" w:rsidP="00773CEA">
      <w:pPr>
        <w:spacing w:after="80" w:line="360" w:lineRule="auto"/>
        <w:jc w:val="center"/>
        <w:rPr>
          <w:rFonts w:ascii="Aptos Display" w:hAnsi="Aptos Display"/>
          <w:sz w:val="22"/>
          <w:szCs w:val="22"/>
          <w:lang w:val="nl-NL"/>
        </w:rPr>
      </w:pPr>
      <w:r w:rsidRPr="00773CEA">
        <w:rPr>
          <w:rFonts w:ascii="Aptos Display" w:hAnsi="Aptos Display"/>
          <w:sz w:val="22"/>
          <w:szCs w:val="22"/>
          <w:lang w:val="nl-NL"/>
        </w:rPr>
        <w:t xml:space="preserve">Marktuitvraag De </w:t>
      </w:r>
      <w:proofErr w:type="spellStart"/>
      <w:r w:rsidRPr="00773CEA">
        <w:rPr>
          <w:rFonts w:ascii="Aptos Display" w:hAnsi="Aptos Display"/>
          <w:sz w:val="22"/>
          <w:szCs w:val="22"/>
          <w:lang w:val="nl-NL"/>
        </w:rPr>
        <w:t>Trime</w:t>
      </w:r>
      <w:proofErr w:type="spellEnd"/>
      <w:r w:rsidRPr="00773CEA">
        <w:rPr>
          <w:rFonts w:ascii="Aptos Display" w:hAnsi="Aptos Display"/>
          <w:sz w:val="22"/>
          <w:szCs w:val="22"/>
          <w:lang w:val="nl-NL"/>
        </w:rPr>
        <w:t>, Beetsterzwaag</w:t>
      </w:r>
    </w:p>
    <w:p w14:paraId="2EB609B2" w14:textId="1DD39A96" w:rsidR="00055113" w:rsidRPr="00773CEA" w:rsidRDefault="00530D31" w:rsidP="00773CEA">
      <w:pPr>
        <w:spacing w:after="80" w:line="360" w:lineRule="auto"/>
        <w:jc w:val="center"/>
        <w:rPr>
          <w:rFonts w:ascii="Aptos Display" w:hAnsi="Aptos Display"/>
          <w:sz w:val="22"/>
          <w:szCs w:val="22"/>
          <w:lang w:val="nl-NL"/>
        </w:rPr>
      </w:pPr>
      <w:r w:rsidRPr="00944F8E">
        <w:rPr>
          <w:rFonts w:ascii="Aptos Display" w:hAnsi="Aptos Display"/>
          <w:i/>
          <w:sz w:val="22"/>
          <w:szCs w:val="22"/>
          <w:lang w:val="nl-NL"/>
        </w:rPr>
        <w:t xml:space="preserve">Definitieve versie – </w:t>
      </w:r>
      <w:r w:rsidR="00BD03A1">
        <w:rPr>
          <w:rFonts w:ascii="Aptos Display" w:hAnsi="Aptos Display"/>
          <w:i/>
          <w:sz w:val="22"/>
          <w:szCs w:val="22"/>
          <w:lang w:val="nl-NL"/>
        </w:rPr>
        <w:t>17 augustus 202</w:t>
      </w:r>
      <w:r w:rsidR="00E06215">
        <w:rPr>
          <w:rFonts w:ascii="Aptos Display" w:hAnsi="Aptos Display"/>
          <w:i/>
          <w:sz w:val="22"/>
          <w:szCs w:val="22"/>
          <w:lang w:val="nl-NL"/>
        </w:rPr>
        <w:t>6</w:t>
      </w:r>
    </w:p>
    <w:p w14:paraId="35BE932F" w14:textId="77777777" w:rsidR="00482DA0" w:rsidRDefault="00482DA0" w:rsidP="00482DA0">
      <w:pPr>
        <w:pStyle w:val="Geenafstand"/>
        <w:rPr>
          <w:lang w:val="nl-NL"/>
        </w:rPr>
      </w:pPr>
    </w:p>
    <w:p w14:paraId="3EEB752C" w14:textId="7DDA2B5D" w:rsidR="00482DA0" w:rsidRPr="00B15F2D" w:rsidRDefault="00482DA0" w:rsidP="00482DA0">
      <w:pPr>
        <w:pStyle w:val="Kop2"/>
        <w:rPr>
          <w:b/>
          <w:bCs/>
          <w:sz w:val="28"/>
          <w:szCs w:val="28"/>
          <w:lang w:val="nl-NL"/>
        </w:rPr>
      </w:pPr>
      <w:r w:rsidRPr="00B15F2D">
        <w:rPr>
          <w:b/>
          <w:bCs/>
          <w:sz w:val="28"/>
          <w:szCs w:val="28"/>
          <w:lang w:val="nl-NL"/>
        </w:rPr>
        <w:t>1. Gebruik van dit model</w:t>
      </w:r>
    </w:p>
    <w:p w14:paraId="69FAFC43" w14:textId="77777777" w:rsidR="00482DA0" w:rsidRPr="00482DA0" w:rsidRDefault="00482DA0" w:rsidP="00482DA0">
      <w:pPr>
        <w:pStyle w:val="Geenafstand"/>
        <w:spacing w:line="360" w:lineRule="auto"/>
        <w:rPr>
          <w:rFonts w:ascii="Aptos Display" w:hAnsi="Aptos Display"/>
          <w:sz w:val="22"/>
          <w:szCs w:val="22"/>
          <w:lang w:val="nl-NL"/>
        </w:rPr>
      </w:pPr>
      <w:r w:rsidRPr="00482DA0">
        <w:rPr>
          <w:rFonts w:ascii="Aptos Display" w:hAnsi="Aptos Display"/>
          <w:sz w:val="22"/>
          <w:szCs w:val="22"/>
          <w:lang w:val="nl-NL"/>
        </w:rPr>
        <w:t xml:space="preserve">Dit model maakt onderdeel uit van de aanmelding voor de selectiefase van de marktuitvraag De </w:t>
      </w:r>
      <w:proofErr w:type="spellStart"/>
      <w:r w:rsidRPr="00482DA0">
        <w:rPr>
          <w:rFonts w:ascii="Aptos Display" w:hAnsi="Aptos Display"/>
          <w:sz w:val="22"/>
          <w:szCs w:val="22"/>
          <w:lang w:val="nl-NL"/>
        </w:rPr>
        <w:t>Trime</w:t>
      </w:r>
      <w:proofErr w:type="spellEnd"/>
      <w:r w:rsidRPr="00482DA0">
        <w:rPr>
          <w:rFonts w:ascii="Aptos Display" w:hAnsi="Aptos Display"/>
          <w:sz w:val="22"/>
          <w:szCs w:val="22"/>
          <w:lang w:val="nl-NL"/>
        </w:rPr>
        <w:t>, Beetsterzwaag. Het model is bedoeld om de referentieprojecten op een eenduidige, compacte en onderling vergelijkbare wijze te presenteren.</w:t>
      </w:r>
    </w:p>
    <w:p w14:paraId="27256C56" w14:textId="77777777" w:rsidR="00482DA0" w:rsidRDefault="00482DA0" w:rsidP="00482DA0">
      <w:pPr>
        <w:pStyle w:val="Geenafstand"/>
        <w:spacing w:line="360" w:lineRule="auto"/>
        <w:rPr>
          <w:rFonts w:ascii="Aptos Display" w:hAnsi="Aptos Display"/>
          <w:sz w:val="22"/>
          <w:szCs w:val="22"/>
          <w:lang w:val="nl-NL"/>
        </w:rPr>
      </w:pPr>
    </w:p>
    <w:p w14:paraId="5CAC8A07" w14:textId="2EB9D109" w:rsidR="00482DA0" w:rsidRPr="00482DA0" w:rsidRDefault="00482DA0" w:rsidP="00482DA0">
      <w:pPr>
        <w:pStyle w:val="Geenafstand"/>
        <w:spacing w:line="360" w:lineRule="auto"/>
        <w:rPr>
          <w:rFonts w:ascii="Aptos Display" w:hAnsi="Aptos Display"/>
          <w:sz w:val="22"/>
          <w:szCs w:val="22"/>
          <w:lang w:val="nl-NL"/>
        </w:rPr>
      </w:pPr>
      <w:r w:rsidRPr="00482DA0">
        <w:rPr>
          <w:rFonts w:ascii="Aptos Display" w:hAnsi="Aptos Display"/>
          <w:sz w:val="22"/>
          <w:szCs w:val="22"/>
          <w:lang w:val="nl-NL"/>
        </w:rPr>
        <w:t xml:space="preserve">De gegadigde dient minimaal één en maximaal drie referentieprojecten in. </w:t>
      </w:r>
      <w:r w:rsidR="00675FF9" w:rsidRPr="00944F8E">
        <w:rPr>
          <w:rFonts w:ascii="Aptos Display" w:hAnsi="Aptos Display"/>
          <w:sz w:val="22"/>
          <w:szCs w:val="22"/>
          <w:lang w:val="nl-NL"/>
        </w:rPr>
        <w:t>Voor iedere kerncompetentie dient de gegadigde uit de ingediende referentieprojecten één referentieproject aan te wijzen waarmee wordt aangetoond dat de partij of partijen op wier ervaring een beroep wordt gedaan, over de voor die kerncompetentie vereiste ervaring beschikken.</w:t>
      </w:r>
      <w:r w:rsidR="00944F8E">
        <w:rPr>
          <w:rFonts w:ascii="Aptos Display" w:hAnsi="Aptos Display"/>
          <w:sz w:val="22"/>
          <w:szCs w:val="22"/>
          <w:lang w:val="nl-NL"/>
        </w:rPr>
        <w:t xml:space="preserve"> </w:t>
      </w:r>
    </w:p>
    <w:p w14:paraId="360B7282" w14:textId="77777777" w:rsidR="00482DA0" w:rsidRDefault="00482DA0" w:rsidP="00482DA0">
      <w:pPr>
        <w:pStyle w:val="Geenafstand"/>
        <w:spacing w:line="360" w:lineRule="auto"/>
        <w:rPr>
          <w:rFonts w:ascii="Aptos Display" w:hAnsi="Aptos Display"/>
          <w:sz w:val="22"/>
          <w:szCs w:val="22"/>
          <w:lang w:val="nl-NL"/>
        </w:rPr>
      </w:pPr>
    </w:p>
    <w:p w14:paraId="623819C3" w14:textId="61B9F57C" w:rsidR="00482DA0" w:rsidRPr="00482DA0" w:rsidRDefault="00482DA0" w:rsidP="00482DA0">
      <w:pPr>
        <w:pStyle w:val="Geenafstand"/>
        <w:spacing w:line="360" w:lineRule="auto"/>
        <w:rPr>
          <w:rFonts w:ascii="Aptos Display" w:hAnsi="Aptos Display"/>
          <w:sz w:val="22"/>
          <w:szCs w:val="22"/>
          <w:lang w:val="nl-NL"/>
        </w:rPr>
      </w:pPr>
      <w:r w:rsidRPr="00482DA0">
        <w:rPr>
          <w:rFonts w:ascii="Aptos Display" w:hAnsi="Aptos Display"/>
          <w:sz w:val="22"/>
          <w:szCs w:val="22"/>
          <w:lang w:val="nl-NL"/>
        </w:rPr>
        <w:t>Een referentieproject mag voor meerdere kerncompetenties worden aangewezen, mits per kerncompetentie afzonderlijk, concreet en verifieerbaar wordt toegelicht op welke wijze het referentieproject aan de betreffende kerncompetentie invulling geeft.</w:t>
      </w:r>
    </w:p>
    <w:p w14:paraId="33677747" w14:textId="77777777" w:rsidR="00482DA0" w:rsidRDefault="00482DA0" w:rsidP="00482DA0">
      <w:pPr>
        <w:pStyle w:val="Geenafstand"/>
        <w:spacing w:line="360" w:lineRule="auto"/>
        <w:rPr>
          <w:rFonts w:ascii="Aptos Display" w:hAnsi="Aptos Display"/>
          <w:sz w:val="22"/>
          <w:szCs w:val="22"/>
          <w:lang w:val="nl-NL"/>
        </w:rPr>
      </w:pPr>
    </w:p>
    <w:p w14:paraId="37887F00" w14:textId="16584590" w:rsidR="00482DA0" w:rsidRPr="00944F8E" w:rsidRDefault="00222A05" w:rsidP="00482DA0">
      <w:pPr>
        <w:pStyle w:val="Geenafstand"/>
        <w:spacing w:line="360" w:lineRule="auto"/>
        <w:rPr>
          <w:rFonts w:ascii="Aptos Display" w:hAnsi="Aptos Display"/>
          <w:sz w:val="22"/>
          <w:szCs w:val="22"/>
          <w:lang w:val="nl-NL"/>
        </w:rPr>
      </w:pPr>
      <w:r w:rsidRPr="00944F8E">
        <w:rPr>
          <w:rFonts w:ascii="Aptos Display" w:hAnsi="Aptos Display"/>
          <w:sz w:val="22"/>
          <w:szCs w:val="22"/>
          <w:lang w:val="nl-NL"/>
        </w:rPr>
        <w:t>Per kerncompetentie wordt uitsluitend het daarvoor aangewezen referentieproject betrokken bij de toets aan de geschiktheidseis en, indien hoofdstuk 5 van de selectieleidraad van toepassing is, bij de nadere selectie en rangschikking. De nadere regels, beoordelingswijze en gevolgen zijn opgenomen in paragraaf 4.1.3 en hoofdstuk 5 van de selectieleidraad.</w:t>
      </w:r>
    </w:p>
    <w:p w14:paraId="234B822E" w14:textId="77777777" w:rsidR="00222A05" w:rsidRDefault="00222A05" w:rsidP="00482DA0">
      <w:pPr>
        <w:pStyle w:val="Geenafstand"/>
        <w:spacing w:line="360" w:lineRule="auto"/>
        <w:rPr>
          <w:rFonts w:ascii="Aptos Display" w:hAnsi="Aptos Display"/>
          <w:sz w:val="22"/>
          <w:szCs w:val="22"/>
          <w:lang w:val="nl-NL"/>
        </w:rPr>
      </w:pPr>
    </w:p>
    <w:p w14:paraId="78F6AA86" w14:textId="4DEE2161" w:rsidR="00482DA0" w:rsidRPr="00944F8E" w:rsidRDefault="00B5752A" w:rsidP="00482DA0">
      <w:pPr>
        <w:pStyle w:val="Geenafstand"/>
        <w:spacing w:line="360" w:lineRule="auto"/>
        <w:rPr>
          <w:rFonts w:ascii="Aptos Display" w:hAnsi="Aptos Display"/>
          <w:sz w:val="22"/>
          <w:szCs w:val="22"/>
          <w:lang w:val="nl-NL"/>
        </w:rPr>
      </w:pPr>
      <w:r w:rsidRPr="00944F8E">
        <w:rPr>
          <w:rFonts w:ascii="Aptos Display" w:hAnsi="Aptos Display"/>
          <w:sz w:val="22"/>
          <w:szCs w:val="22"/>
          <w:lang w:val="nl-NL"/>
        </w:rPr>
        <w:t>Ten minste één van de ingediende referentieprojecten dient betrekking te hebben op een woningbouwontwikkeling waarin de ontwikkelende partij zelf een ontwikkelende of risicodragende rol heeft vervuld.</w:t>
      </w:r>
    </w:p>
    <w:p w14:paraId="26074A75" w14:textId="77777777" w:rsidR="00B5752A" w:rsidRDefault="00B5752A" w:rsidP="00482DA0">
      <w:pPr>
        <w:pStyle w:val="Geenafstand"/>
        <w:spacing w:line="360" w:lineRule="auto"/>
        <w:rPr>
          <w:rFonts w:ascii="Aptos Display" w:hAnsi="Aptos Display"/>
          <w:sz w:val="22"/>
          <w:szCs w:val="22"/>
          <w:lang w:val="nl-NL"/>
        </w:rPr>
      </w:pPr>
    </w:p>
    <w:p w14:paraId="484A6571" w14:textId="5B8EC111" w:rsidR="00482DA0" w:rsidRDefault="00C90506" w:rsidP="00482DA0">
      <w:pPr>
        <w:pStyle w:val="Geenafstand"/>
        <w:spacing w:line="360" w:lineRule="auto"/>
        <w:rPr>
          <w:rFonts w:ascii="Aptos Display" w:hAnsi="Aptos Display"/>
          <w:sz w:val="22"/>
          <w:szCs w:val="22"/>
          <w:lang w:val="nl-NL"/>
        </w:rPr>
      </w:pPr>
      <w:r w:rsidRPr="00C90506">
        <w:rPr>
          <w:rFonts w:ascii="Aptos Display" w:hAnsi="Aptos Display"/>
          <w:sz w:val="22"/>
          <w:szCs w:val="22"/>
          <w:lang w:val="nl-NL"/>
        </w:rPr>
        <w:t xml:space="preserve">Voor de onderbouwing van de kerncompetenties mag een beroep worden gedaan op referentieprojecten van de ontwikkelende partij zelf en/of van één of meer teamleden die onderdeel uitmaken van het ontwikkel- en ontwerpteam voor De </w:t>
      </w:r>
      <w:proofErr w:type="spellStart"/>
      <w:r w:rsidRPr="00C90506">
        <w:rPr>
          <w:rFonts w:ascii="Aptos Display" w:hAnsi="Aptos Display"/>
          <w:sz w:val="22"/>
          <w:szCs w:val="22"/>
          <w:lang w:val="nl-NL"/>
        </w:rPr>
        <w:t>Trime</w:t>
      </w:r>
      <w:proofErr w:type="spellEnd"/>
      <w:r w:rsidRPr="00C90506">
        <w:rPr>
          <w:rFonts w:ascii="Aptos Display" w:hAnsi="Aptos Display"/>
          <w:sz w:val="22"/>
          <w:szCs w:val="22"/>
          <w:lang w:val="nl-NL"/>
        </w:rPr>
        <w:t>.</w:t>
      </w:r>
    </w:p>
    <w:p w14:paraId="7F64A1BC" w14:textId="77777777" w:rsidR="00D75B84" w:rsidRDefault="00D75B84" w:rsidP="00482DA0">
      <w:pPr>
        <w:pStyle w:val="Geenafstand"/>
        <w:spacing w:line="360" w:lineRule="auto"/>
        <w:rPr>
          <w:rFonts w:ascii="Aptos Display" w:hAnsi="Aptos Display"/>
          <w:sz w:val="22"/>
          <w:szCs w:val="22"/>
          <w:lang w:val="nl-NL"/>
        </w:rPr>
      </w:pPr>
    </w:p>
    <w:p w14:paraId="569CFB27" w14:textId="29F8C92C" w:rsidR="00482DA0" w:rsidRDefault="00482DA0" w:rsidP="00482DA0">
      <w:pPr>
        <w:pStyle w:val="Geenafstand"/>
        <w:spacing w:line="360" w:lineRule="auto"/>
        <w:rPr>
          <w:rFonts w:ascii="Aptos Display" w:hAnsi="Aptos Display"/>
          <w:sz w:val="22"/>
          <w:szCs w:val="22"/>
          <w:lang w:val="nl-NL"/>
        </w:rPr>
      </w:pPr>
      <w:r w:rsidRPr="00482DA0">
        <w:rPr>
          <w:rFonts w:ascii="Aptos Display" w:hAnsi="Aptos Display"/>
          <w:sz w:val="22"/>
          <w:szCs w:val="22"/>
          <w:lang w:val="nl-NL"/>
        </w:rPr>
        <w:lastRenderedPageBreak/>
        <w:t xml:space="preserve">Een referentieproject komt in aanmerking </w:t>
      </w:r>
      <w:proofErr w:type="gramStart"/>
      <w:r w:rsidRPr="00482DA0">
        <w:rPr>
          <w:rFonts w:ascii="Aptos Display" w:hAnsi="Aptos Display"/>
          <w:sz w:val="22"/>
          <w:szCs w:val="22"/>
          <w:lang w:val="nl-NL"/>
        </w:rPr>
        <w:t>indien</w:t>
      </w:r>
      <w:proofErr w:type="gramEnd"/>
      <w:r w:rsidRPr="00482DA0">
        <w:rPr>
          <w:rFonts w:ascii="Aptos Display" w:hAnsi="Aptos Display"/>
          <w:sz w:val="22"/>
          <w:szCs w:val="22"/>
          <w:lang w:val="nl-NL"/>
        </w:rPr>
        <w:t xml:space="preserve"> het project in de vijf jaar voorafgaand aan de uiterste datum voor aanmelding is opgeleverd of, </w:t>
      </w:r>
      <w:proofErr w:type="gramStart"/>
      <w:r w:rsidRPr="00482DA0">
        <w:rPr>
          <w:rFonts w:ascii="Aptos Display" w:hAnsi="Aptos Display"/>
          <w:sz w:val="22"/>
          <w:szCs w:val="22"/>
          <w:lang w:val="nl-NL"/>
        </w:rPr>
        <w:t>indien</w:t>
      </w:r>
      <w:proofErr w:type="gramEnd"/>
      <w:r w:rsidRPr="00482DA0">
        <w:rPr>
          <w:rFonts w:ascii="Aptos Display" w:hAnsi="Aptos Display"/>
          <w:sz w:val="22"/>
          <w:szCs w:val="22"/>
          <w:lang w:val="nl-NL"/>
        </w:rPr>
        <w:t xml:space="preserve"> het project nog niet is opgeleverd, binnen die periode aantoonbaar in uitvoering is genomen. Projecten die uitsluitend in de ontwerp- of initiatieffase verkeren, tellen niet mee.</w:t>
      </w:r>
    </w:p>
    <w:p w14:paraId="6299B5E4" w14:textId="77777777" w:rsidR="00B15F2D" w:rsidRDefault="00B15F2D" w:rsidP="00482DA0">
      <w:pPr>
        <w:pStyle w:val="Geenafstand"/>
        <w:spacing w:line="360" w:lineRule="auto"/>
        <w:rPr>
          <w:rFonts w:ascii="Aptos Display" w:hAnsi="Aptos Display"/>
          <w:sz w:val="22"/>
          <w:szCs w:val="22"/>
          <w:lang w:val="nl-NL"/>
        </w:rPr>
      </w:pPr>
    </w:p>
    <w:p w14:paraId="7B2D5AD0" w14:textId="77777777" w:rsidR="00754C5B" w:rsidRPr="00754C5B" w:rsidRDefault="00754C5B" w:rsidP="00754C5B">
      <w:pPr>
        <w:pStyle w:val="Geenafstand"/>
        <w:spacing w:line="360" w:lineRule="auto"/>
        <w:rPr>
          <w:rFonts w:ascii="Aptos Display" w:hAnsi="Aptos Display"/>
          <w:sz w:val="22"/>
          <w:szCs w:val="22"/>
          <w:lang w:val="nl-NL"/>
        </w:rPr>
      </w:pPr>
      <w:r w:rsidRPr="00754C5B">
        <w:rPr>
          <w:rFonts w:ascii="Aptos Display" w:hAnsi="Aptos Display"/>
          <w:sz w:val="22"/>
          <w:szCs w:val="22"/>
          <w:lang w:val="nl-NL"/>
        </w:rPr>
        <w:t>Voor de gezamenlijk ingevulde formulieren voor de referentieprojecten geldt een maximum van negen A4-pagina’s, inclusief projectgegevens, toelichtingen, beeldmateriaal en schema’s. De gegadigde bepaalt zelf hoe deze pagina’s over de ingediende referentieprojecten worden verdeeld.</w:t>
      </w:r>
    </w:p>
    <w:p w14:paraId="0B0D121D" w14:textId="77777777" w:rsidR="00754C5B" w:rsidRDefault="00754C5B" w:rsidP="00754C5B">
      <w:pPr>
        <w:pStyle w:val="Geenafstand"/>
        <w:spacing w:line="360" w:lineRule="auto"/>
        <w:rPr>
          <w:rFonts w:ascii="Aptos Display" w:hAnsi="Aptos Display"/>
          <w:sz w:val="22"/>
          <w:szCs w:val="22"/>
          <w:lang w:val="nl-NL"/>
        </w:rPr>
      </w:pPr>
    </w:p>
    <w:p w14:paraId="1601C4BE" w14:textId="02E44A8F" w:rsidR="00754C5B" w:rsidRPr="00754C5B" w:rsidRDefault="00754C5B" w:rsidP="00754C5B">
      <w:pPr>
        <w:pStyle w:val="Geenafstand"/>
        <w:spacing w:line="360" w:lineRule="auto"/>
        <w:rPr>
          <w:rFonts w:ascii="Aptos Display" w:hAnsi="Aptos Display"/>
          <w:sz w:val="22"/>
          <w:szCs w:val="22"/>
          <w:lang w:val="nl-NL"/>
        </w:rPr>
      </w:pPr>
      <w:r w:rsidRPr="00754C5B">
        <w:rPr>
          <w:rFonts w:ascii="Aptos Display" w:hAnsi="Aptos Display"/>
          <w:sz w:val="22"/>
          <w:szCs w:val="22"/>
          <w:lang w:val="nl-NL"/>
        </w:rPr>
        <w:t>De pagina’s met de algemene instructies en de aanwijzingstabel in de hoofdstukken 1 tot en met 3 tellen niet mee bij het maximaal toegestane aantal van negen A4-pagina’s. De opbouw, volgorde en algemene vormgeving van dit model mogen niet worden gewijzigd. De invulvelden en tabellen mogen binnen het maximale aantal pagina’s worden vergroot om ruimte te bieden voor de beantwoording.</w:t>
      </w:r>
    </w:p>
    <w:p w14:paraId="3BCFE005" w14:textId="77777777" w:rsidR="00754C5B" w:rsidRDefault="00754C5B" w:rsidP="00754C5B">
      <w:pPr>
        <w:pStyle w:val="Geenafstand"/>
        <w:spacing w:line="360" w:lineRule="auto"/>
        <w:rPr>
          <w:rFonts w:ascii="Aptos Display" w:hAnsi="Aptos Display"/>
          <w:sz w:val="22"/>
          <w:szCs w:val="22"/>
          <w:lang w:val="nl-NL"/>
        </w:rPr>
      </w:pPr>
    </w:p>
    <w:p w14:paraId="5CE56525" w14:textId="0F7CA4ED" w:rsidR="00754C5B" w:rsidRPr="00754C5B" w:rsidRDefault="00754C5B" w:rsidP="00754C5B">
      <w:pPr>
        <w:pStyle w:val="Geenafstand"/>
        <w:spacing w:line="360" w:lineRule="auto"/>
        <w:rPr>
          <w:rFonts w:ascii="Aptos Display" w:hAnsi="Aptos Display"/>
          <w:sz w:val="22"/>
          <w:szCs w:val="22"/>
          <w:lang w:val="nl-NL"/>
        </w:rPr>
      </w:pPr>
      <w:r w:rsidRPr="00754C5B">
        <w:rPr>
          <w:rFonts w:ascii="Aptos Display" w:hAnsi="Aptos Display"/>
          <w:sz w:val="22"/>
          <w:szCs w:val="22"/>
          <w:lang w:val="nl-NL"/>
        </w:rPr>
        <w:t>Informatie die buiten het maximaal toegestane aantal pagina’s wordt ingediend, wordt niet bij de beoordeling betrokken.</w:t>
      </w:r>
    </w:p>
    <w:p w14:paraId="018754DC" w14:textId="77777777" w:rsidR="00032C4D" w:rsidRDefault="00032C4D" w:rsidP="00482DA0">
      <w:pPr>
        <w:pStyle w:val="Geenafstand"/>
        <w:spacing w:line="360" w:lineRule="auto"/>
        <w:rPr>
          <w:rFonts w:ascii="Aptos Display" w:hAnsi="Aptos Display"/>
          <w:sz w:val="22"/>
          <w:szCs w:val="22"/>
          <w:lang w:val="nl-NL"/>
        </w:rPr>
      </w:pPr>
    </w:p>
    <w:p w14:paraId="5F5BEAD2" w14:textId="69226C53" w:rsidR="00482DA0" w:rsidRPr="00482DA0" w:rsidRDefault="00482DA0" w:rsidP="00482DA0">
      <w:pPr>
        <w:pStyle w:val="Geenafstand"/>
        <w:spacing w:line="360" w:lineRule="auto"/>
        <w:rPr>
          <w:rFonts w:ascii="Aptos Display" w:hAnsi="Aptos Display"/>
          <w:sz w:val="22"/>
          <w:szCs w:val="22"/>
          <w:lang w:val="nl-NL"/>
        </w:rPr>
      </w:pPr>
      <w:r w:rsidRPr="00482DA0">
        <w:rPr>
          <w:rFonts w:ascii="Aptos Display" w:hAnsi="Aptos Display"/>
          <w:sz w:val="22"/>
          <w:szCs w:val="22"/>
          <w:lang w:val="nl-NL"/>
        </w:rPr>
        <w:t>Aanvullende bijlagen, brochures en afzonderlijke projectpresentaties worden niet bij de beoordeling betrokken, tenzij de gemeente daar uitdrukkelijk om verzoekt. Alle essentiële informatie dient in dit model te worden opgenomen.</w:t>
      </w:r>
    </w:p>
    <w:p w14:paraId="250B085B" w14:textId="77777777" w:rsidR="00482DA0" w:rsidRDefault="00482DA0" w:rsidP="00482DA0">
      <w:pPr>
        <w:pStyle w:val="Geenafstand"/>
        <w:spacing w:line="360" w:lineRule="auto"/>
        <w:rPr>
          <w:rFonts w:ascii="Aptos Display" w:hAnsi="Aptos Display"/>
          <w:sz w:val="22"/>
          <w:szCs w:val="22"/>
          <w:lang w:val="nl-NL"/>
        </w:rPr>
      </w:pPr>
    </w:p>
    <w:p w14:paraId="5889A011" w14:textId="7102538D" w:rsidR="00D50FCE" w:rsidRDefault="00482DA0" w:rsidP="00773CEA">
      <w:pPr>
        <w:pStyle w:val="Geenafstand"/>
        <w:spacing w:line="360" w:lineRule="auto"/>
        <w:rPr>
          <w:rFonts w:ascii="Aptos Display" w:hAnsi="Aptos Display"/>
          <w:sz w:val="22"/>
          <w:szCs w:val="22"/>
          <w:lang w:val="nl-NL"/>
        </w:rPr>
      </w:pPr>
      <w:r w:rsidRPr="00482DA0">
        <w:rPr>
          <w:rFonts w:ascii="Aptos Display" w:hAnsi="Aptos Display"/>
          <w:sz w:val="22"/>
          <w:szCs w:val="22"/>
          <w:lang w:val="nl-NL"/>
        </w:rPr>
        <w:t>Dit model wijzigt de eisen, voorwaarden en beoordelingssystematiek uit de selectieleidraad niet. Bij eventuele strijdigheid geldt de rangorde van documenten zoals opgenomen in paragraaf 6.5 van de selectieleidraad.</w:t>
      </w:r>
    </w:p>
    <w:p w14:paraId="1E8199D5" w14:textId="6D98DA5D" w:rsidR="00482DA0" w:rsidRPr="00773CEA" w:rsidRDefault="00B15F2D" w:rsidP="00B15F2D">
      <w:pPr>
        <w:rPr>
          <w:rFonts w:ascii="Aptos Display" w:hAnsi="Aptos Display"/>
          <w:sz w:val="22"/>
          <w:szCs w:val="22"/>
          <w:lang w:val="nl-NL"/>
        </w:rPr>
      </w:pPr>
      <w:r>
        <w:rPr>
          <w:rFonts w:ascii="Aptos Display" w:hAnsi="Aptos Display"/>
          <w:sz w:val="22"/>
          <w:szCs w:val="22"/>
          <w:lang w:val="nl-NL"/>
        </w:rPr>
        <w:br w:type="page"/>
      </w:r>
    </w:p>
    <w:p w14:paraId="189EBBC5" w14:textId="77777777" w:rsidR="00055113" w:rsidRPr="00944F8E" w:rsidRDefault="00051D06" w:rsidP="00773CEA">
      <w:pPr>
        <w:pStyle w:val="Kop2"/>
        <w:rPr>
          <w:b/>
          <w:sz w:val="28"/>
          <w:szCs w:val="28"/>
          <w:lang w:val="nl-NL"/>
        </w:rPr>
      </w:pPr>
      <w:r w:rsidRPr="00944F8E">
        <w:rPr>
          <w:b/>
          <w:sz w:val="28"/>
          <w:szCs w:val="28"/>
          <w:lang w:val="nl-NL"/>
        </w:rPr>
        <w:lastRenderedPageBreak/>
        <w:t>2. Kerncompetenties</w:t>
      </w:r>
    </w:p>
    <w:p w14:paraId="711FADFB" w14:textId="77777777" w:rsidR="00C1257D" w:rsidRDefault="00C1257D" w:rsidP="00C1257D">
      <w:pPr>
        <w:pStyle w:val="Geenafstand"/>
        <w:spacing w:line="360" w:lineRule="auto"/>
        <w:rPr>
          <w:rFonts w:ascii="Aptos Display" w:hAnsi="Aptos Display"/>
          <w:sz w:val="22"/>
          <w:szCs w:val="22"/>
          <w:lang w:val="nl-NL"/>
        </w:rPr>
      </w:pPr>
      <w:r w:rsidRPr="00C1257D">
        <w:rPr>
          <w:rFonts w:ascii="Aptos Display" w:hAnsi="Aptos Display"/>
          <w:sz w:val="22"/>
          <w:szCs w:val="22"/>
          <w:lang w:val="nl-NL"/>
        </w:rPr>
        <w:t>Voor de toets aan de geschiktheidseis en, indien van toepassing, de nadere selectie en rangschikking gelden de volgende drie kerncompetenties.</w:t>
      </w:r>
    </w:p>
    <w:p w14:paraId="14895663" w14:textId="77777777" w:rsidR="00C1257D" w:rsidRPr="00C1257D" w:rsidRDefault="00C1257D" w:rsidP="00C1257D">
      <w:pPr>
        <w:pStyle w:val="Geenafstand"/>
        <w:spacing w:line="360" w:lineRule="auto"/>
        <w:rPr>
          <w:rFonts w:ascii="Aptos Display" w:hAnsi="Aptos Display"/>
          <w:sz w:val="22"/>
          <w:szCs w:val="22"/>
          <w:lang w:val="nl-NL"/>
        </w:rPr>
      </w:pPr>
    </w:p>
    <w:tbl>
      <w:tblPr>
        <w:tblStyle w:val="Lijsttabel4-Accent1"/>
        <w:tblW w:w="0" w:type="auto"/>
        <w:tblLook w:val="04A0" w:firstRow="1" w:lastRow="0" w:firstColumn="1" w:lastColumn="0" w:noHBand="0" w:noVBand="1"/>
      </w:tblPr>
      <w:tblGrid>
        <w:gridCol w:w="2405"/>
        <w:gridCol w:w="7785"/>
      </w:tblGrid>
      <w:tr w:rsidR="00C1257D" w:rsidRPr="00C1257D" w14:paraId="5B6F8721" w14:textId="77777777" w:rsidTr="00DA0F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hideMark/>
          </w:tcPr>
          <w:p w14:paraId="67625F3B" w14:textId="77777777" w:rsidR="00C1257D" w:rsidRPr="00C1257D" w:rsidRDefault="00C1257D" w:rsidP="00C1257D">
            <w:pPr>
              <w:pStyle w:val="Geenafstand"/>
              <w:spacing w:line="360" w:lineRule="auto"/>
              <w:rPr>
                <w:rFonts w:ascii="Aptos Display" w:hAnsi="Aptos Display"/>
                <w:sz w:val="22"/>
                <w:szCs w:val="22"/>
                <w:lang w:val="nl-NL"/>
              </w:rPr>
            </w:pPr>
            <w:r w:rsidRPr="00C1257D">
              <w:rPr>
                <w:rFonts w:ascii="Aptos Display" w:hAnsi="Aptos Display"/>
                <w:sz w:val="22"/>
                <w:szCs w:val="22"/>
                <w:lang w:val="nl-NL"/>
              </w:rPr>
              <w:t>Kerncompetentie</w:t>
            </w:r>
          </w:p>
        </w:tc>
        <w:tc>
          <w:tcPr>
            <w:tcW w:w="7785" w:type="dxa"/>
            <w:hideMark/>
          </w:tcPr>
          <w:p w14:paraId="43EC4DC0" w14:textId="77777777" w:rsidR="00C1257D" w:rsidRPr="00C1257D" w:rsidRDefault="00C1257D" w:rsidP="00C1257D">
            <w:pPr>
              <w:pStyle w:val="Geenafstand"/>
              <w:spacing w:line="360" w:lineRule="auto"/>
              <w:cnfStyle w:val="100000000000" w:firstRow="1"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C1257D">
              <w:rPr>
                <w:rFonts w:ascii="Aptos Display" w:hAnsi="Aptos Display"/>
                <w:sz w:val="22"/>
                <w:szCs w:val="22"/>
                <w:lang w:val="nl-NL"/>
              </w:rPr>
              <w:t>Toelichting</w:t>
            </w:r>
          </w:p>
        </w:tc>
      </w:tr>
      <w:tr w:rsidR="00C1257D" w:rsidRPr="00C1257D" w14:paraId="26912F4F" w14:textId="77777777" w:rsidTr="00DA0F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hideMark/>
          </w:tcPr>
          <w:p w14:paraId="609FE8A9" w14:textId="77777777" w:rsidR="00C1257D" w:rsidRPr="00C1257D" w:rsidRDefault="00C1257D" w:rsidP="00C1257D">
            <w:pPr>
              <w:pStyle w:val="Geenafstand"/>
              <w:spacing w:line="360" w:lineRule="auto"/>
              <w:rPr>
                <w:rFonts w:ascii="Aptos Display" w:hAnsi="Aptos Display"/>
                <w:sz w:val="22"/>
                <w:szCs w:val="22"/>
                <w:lang w:val="nl-NL"/>
              </w:rPr>
            </w:pPr>
            <w:r w:rsidRPr="00C1257D">
              <w:rPr>
                <w:rFonts w:ascii="Aptos Display" w:hAnsi="Aptos Display"/>
                <w:sz w:val="22"/>
                <w:szCs w:val="22"/>
                <w:lang w:val="nl-NL"/>
              </w:rPr>
              <w:t>Kerncompetentie 1 – Gebouw en ruimtelijke inpassing</w:t>
            </w:r>
          </w:p>
        </w:tc>
        <w:tc>
          <w:tcPr>
            <w:tcW w:w="7785" w:type="dxa"/>
            <w:hideMark/>
          </w:tcPr>
          <w:p w14:paraId="71AD75E8" w14:textId="034D521A" w:rsidR="00C1257D" w:rsidRPr="00C1257D" w:rsidRDefault="00D72BD3" w:rsidP="00C1257D">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roofErr w:type="spellStart"/>
            <w:r>
              <w:rPr>
                <w:sz w:val="22"/>
                <w:szCs w:val="22"/>
              </w:rPr>
              <w:t>E</w:t>
            </w:r>
            <w:r w:rsidRPr="00DA3B41">
              <w:rPr>
                <w:sz w:val="22"/>
                <w:szCs w:val="22"/>
              </w:rPr>
              <w:t>rvaring</w:t>
            </w:r>
            <w:proofErr w:type="spellEnd"/>
            <w:r w:rsidRPr="00DA3B41">
              <w:rPr>
                <w:sz w:val="22"/>
                <w:szCs w:val="22"/>
              </w:rPr>
              <w:t xml:space="preserve"> met </w:t>
            </w:r>
            <w:proofErr w:type="spellStart"/>
            <w:r>
              <w:rPr>
                <w:sz w:val="22"/>
                <w:szCs w:val="22"/>
              </w:rPr>
              <w:t>een</w:t>
            </w:r>
            <w:proofErr w:type="spellEnd"/>
            <w:r>
              <w:rPr>
                <w:sz w:val="22"/>
                <w:szCs w:val="22"/>
              </w:rPr>
              <w:t xml:space="preserve"> </w:t>
            </w:r>
            <w:proofErr w:type="spellStart"/>
            <w:r w:rsidRPr="00DA3B41">
              <w:rPr>
                <w:sz w:val="22"/>
                <w:szCs w:val="22"/>
              </w:rPr>
              <w:t>woningbouwproject</w:t>
            </w:r>
            <w:proofErr w:type="spellEnd"/>
            <w:r w:rsidRPr="00DA3B41">
              <w:rPr>
                <w:sz w:val="22"/>
                <w:szCs w:val="22"/>
              </w:rPr>
              <w:t xml:space="preserve"> </w:t>
            </w:r>
            <w:proofErr w:type="spellStart"/>
            <w:r w:rsidRPr="00DA3B41">
              <w:rPr>
                <w:sz w:val="22"/>
                <w:szCs w:val="22"/>
              </w:rPr>
              <w:t>waarbij</w:t>
            </w:r>
            <w:proofErr w:type="spellEnd"/>
            <w:r w:rsidRPr="00DA3B41">
              <w:rPr>
                <w:sz w:val="22"/>
                <w:szCs w:val="22"/>
              </w:rPr>
              <w:t xml:space="preserve"> </w:t>
            </w:r>
            <w:proofErr w:type="spellStart"/>
            <w:r w:rsidRPr="00DA3B41">
              <w:rPr>
                <w:sz w:val="22"/>
                <w:szCs w:val="22"/>
              </w:rPr>
              <w:t>integrale</w:t>
            </w:r>
            <w:proofErr w:type="spellEnd"/>
            <w:r w:rsidRPr="00DA3B41">
              <w:rPr>
                <w:sz w:val="22"/>
                <w:szCs w:val="22"/>
              </w:rPr>
              <w:t xml:space="preserve"> </w:t>
            </w:r>
            <w:proofErr w:type="spellStart"/>
            <w:r w:rsidRPr="00DA3B41">
              <w:rPr>
                <w:sz w:val="22"/>
                <w:szCs w:val="22"/>
              </w:rPr>
              <w:t>ontwerpkwaliteit</w:t>
            </w:r>
            <w:proofErr w:type="spellEnd"/>
            <w:r w:rsidRPr="00DA3B41">
              <w:rPr>
                <w:sz w:val="22"/>
                <w:szCs w:val="22"/>
              </w:rPr>
              <w:t xml:space="preserve">, </w:t>
            </w:r>
            <w:proofErr w:type="spellStart"/>
            <w:r w:rsidRPr="00DA3B41">
              <w:rPr>
                <w:sz w:val="22"/>
                <w:szCs w:val="22"/>
              </w:rPr>
              <w:t>architectonische</w:t>
            </w:r>
            <w:proofErr w:type="spellEnd"/>
            <w:r w:rsidRPr="00DA3B41">
              <w:rPr>
                <w:sz w:val="22"/>
                <w:szCs w:val="22"/>
              </w:rPr>
              <w:t xml:space="preserve"> </w:t>
            </w:r>
            <w:proofErr w:type="spellStart"/>
            <w:r w:rsidRPr="00DA3B41">
              <w:rPr>
                <w:sz w:val="22"/>
                <w:szCs w:val="22"/>
              </w:rPr>
              <w:t>kwaliteit</w:t>
            </w:r>
            <w:proofErr w:type="spellEnd"/>
            <w:r w:rsidRPr="00DA3B41">
              <w:rPr>
                <w:sz w:val="22"/>
                <w:szCs w:val="22"/>
              </w:rPr>
              <w:t xml:space="preserve">, </w:t>
            </w:r>
            <w:proofErr w:type="spellStart"/>
            <w:r w:rsidRPr="00DA3B41">
              <w:rPr>
                <w:sz w:val="22"/>
                <w:szCs w:val="22"/>
              </w:rPr>
              <w:t>stedenbouwkundige</w:t>
            </w:r>
            <w:proofErr w:type="spellEnd"/>
            <w:r w:rsidRPr="00DA3B41">
              <w:rPr>
                <w:sz w:val="22"/>
                <w:szCs w:val="22"/>
              </w:rPr>
              <w:t xml:space="preserve"> </w:t>
            </w:r>
            <w:proofErr w:type="spellStart"/>
            <w:r w:rsidRPr="00DA3B41">
              <w:rPr>
                <w:sz w:val="22"/>
                <w:szCs w:val="22"/>
              </w:rPr>
              <w:t>opzet</w:t>
            </w:r>
            <w:proofErr w:type="spellEnd"/>
            <w:r w:rsidRPr="00DA3B41">
              <w:rPr>
                <w:sz w:val="22"/>
                <w:szCs w:val="22"/>
              </w:rPr>
              <w:t xml:space="preserve">, </w:t>
            </w:r>
            <w:proofErr w:type="spellStart"/>
            <w:r w:rsidRPr="00DA3B41">
              <w:rPr>
                <w:sz w:val="22"/>
                <w:szCs w:val="22"/>
              </w:rPr>
              <w:t>landschappelijke</w:t>
            </w:r>
            <w:proofErr w:type="spellEnd"/>
            <w:r w:rsidRPr="00DA3B41">
              <w:rPr>
                <w:sz w:val="22"/>
                <w:szCs w:val="22"/>
              </w:rPr>
              <w:t xml:space="preserve"> </w:t>
            </w:r>
            <w:proofErr w:type="spellStart"/>
            <w:r w:rsidRPr="00DA3B41">
              <w:rPr>
                <w:sz w:val="22"/>
                <w:szCs w:val="22"/>
              </w:rPr>
              <w:t>inpassing</w:t>
            </w:r>
            <w:proofErr w:type="spellEnd"/>
            <w:r w:rsidRPr="00DA3B41">
              <w:rPr>
                <w:sz w:val="22"/>
                <w:szCs w:val="22"/>
              </w:rPr>
              <w:t xml:space="preserve"> </w:t>
            </w:r>
            <w:proofErr w:type="spellStart"/>
            <w:r w:rsidRPr="00DA3B41">
              <w:rPr>
                <w:sz w:val="22"/>
                <w:szCs w:val="22"/>
              </w:rPr>
              <w:t>en</w:t>
            </w:r>
            <w:proofErr w:type="spellEnd"/>
            <w:r w:rsidRPr="00DA3B41">
              <w:rPr>
                <w:sz w:val="22"/>
                <w:szCs w:val="22"/>
              </w:rPr>
              <w:t xml:space="preserve"> </w:t>
            </w:r>
            <w:proofErr w:type="spellStart"/>
            <w:r w:rsidRPr="00DA3B41">
              <w:rPr>
                <w:sz w:val="22"/>
                <w:szCs w:val="22"/>
              </w:rPr>
              <w:t>zorgvuldige</w:t>
            </w:r>
            <w:proofErr w:type="spellEnd"/>
            <w:r w:rsidRPr="00DA3B41">
              <w:rPr>
                <w:sz w:val="22"/>
                <w:szCs w:val="22"/>
              </w:rPr>
              <w:t xml:space="preserve"> </w:t>
            </w:r>
            <w:proofErr w:type="spellStart"/>
            <w:r w:rsidRPr="00DA3B41">
              <w:rPr>
                <w:sz w:val="22"/>
                <w:szCs w:val="22"/>
              </w:rPr>
              <w:t>aansluiting</w:t>
            </w:r>
            <w:proofErr w:type="spellEnd"/>
            <w:r w:rsidRPr="00DA3B41">
              <w:rPr>
                <w:sz w:val="22"/>
                <w:szCs w:val="22"/>
              </w:rPr>
              <w:t xml:space="preserve"> op de </w:t>
            </w:r>
            <w:proofErr w:type="spellStart"/>
            <w:r w:rsidRPr="00DA3B41">
              <w:rPr>
                <w:sz w:val="22"/>
                <w:szCs w:val="22"/>
              </w:rPr>
              <w:t>ruimtelijke</w:t>
            </w:r>
            <w:proofErr w:type="spellEnd"/>
            <w:r w:rsidRPr="00DA3B41">
              <w:rPr>
                <w:sz w:val="22"/>
                <w:szCs w:val="22"/>
              </w:rPr>
              <w:t xml:space="preserve"> context </w:t>
            </w:r>
            <w:proofErr w:type="spellStart"/>
            <w:r w:rsidRPr="00DA3B41">
              <w:rPr>
                <w:sz w:val="22"/>
                <w:szCs w:val="22"/>
              </w:rPr>
              <w:t>een</w:t>
            </w:r>
            <w:proofErr w:type="spellEnd"/>
            <w:r w:rsidRPr="00DA3B41">
              <w:rPr>
                <w:sz w:val="22"/>
                <w:szCs w:val="22"/>
              </w:rPr>
              <w:t xml:space="preserve"> </w:t>
            </w:r>
            <w:proofErr w:type="spellStart"/>
            <w:r w:rsidRPr="00DA3B41">
              <w:rPr>
                <w:sz w:val="22"/>
                <w:szCs w:val="22"/>
              </w:rPr>
              <w:t>wezenlijk</w:t>
            </w:r>
            <w:proofErr w:type="spellEnd"/>
            <w:r w:rsidRPr="00DA3B41">
              <w:rPr>
                <w:sz w:val="22"/>
                <w:szCs w:val="22"/>
              </w:rPr>
              <w:t xml:space="preserve"> </w:t>
            </w:r>
            <w:proofErr w:type="spellStart"/>
            <w:r w:rsidRPr="00DA3B41">
              <w:rPr>
                <w:sz w:val="22"/>
                <w:szCs w:val="22"/>
              </w:rPr>
              <w:t>onderdeel</w:t>
            </w:r>
            <w:proofErr w:type="spellEnd"/>
            <w:r w:rsidRPr="00DA3B41">
              <w:rPr>
                <w:sz w:val="22"/>
                <w:szCs w:val="22"/>
              </w:rPr>
              <w:t xml:space="preserve"> </w:t>
            </w:r>
            <w:proofErr w:type="spellStart"/>
            <w:r w:rsidRPr="00DA3B41">
              <w:rPr>
                <w:sz w:val="22"/>
                <w:szCs w:val="22"/>
              </w:rPr>
              <w:t>vormden</w:t>
            </w:r>
            <w:proofErr w:type="spellEnd"/>
            <w:r w:rsidRPr="00DA3B41">
              <w:rPr>
                <w:sz w:val="22"/>
                <w:szCs w:val="22"/>
              </w:rPr>
              <w:t xml:space="preserve"> van de </w:t>
            </w:r>
            <w:proofErr w:type="spellStart"/>
            <w:r w:rsidRPr="00DA3B41">
              <w:rPr>
                <w:sz w:val="22"/>
                <w:szCs w:val="22"/>
              </w:rPr>
              <w:t>opgave</w:t>
            </w:r>
            <w:proofErr w:type="spellEnd"/>
            <w:r w:rsidRPr="00DA3B41">
              <w:rPr>
                <w:sz w:val="22"/>
                <w:szCs w:val="22"/>
              </w:rPr>
              <w:t>.</w:t>
            </w:r>
          </w:p>
        </w:tc>
      </w:tr>
      <w:tr w:rsidR="00C1257D" w:rsidRPr="00C1257D" w14:paraId="488A24E5" w14:textId="77777777" w:rsidTr="00DA0F96">
        <w:tc>
          <w:tcPr>
            <w:cnfStyle w:val="001000000000" w:firstRow="0" w:lastRow="0" w:firstColumn="1" w:lastColumn="0" w:oddVBand="0" w:evenVBand="0" w:oddHBand="0" w:evenHBand="0" w:firstRowFirstColumn="0" w:firstRowLastColumn="0" w:lastRowFirstColumn="0" w:lastRowLastColumn="0"/>
            <w:tcW w:w="2405" w:type="dxa"/>
            <w:hideMark/>
          </w:tcPr>
          <w:p w14:paraId="2AD09E13" w14:textId="77777777" w:rsidR="00C1257D" w:rsidRPr="00C1257D" w:rsidRDefault="00C1257D" w:rsidP="00C1257D">
            <w:pPr>
              <w:pStyle w:val="Geenafstand"/>
              <w:spacing w:line="360" w:lineRule="auto"/>
              <w:rPr>
                <w:rFonts w:ascii="Aptos Display" w:hAnsi="Aptos Display"/>
                <w:sz w:val="22"/>
                <w:szCs w:val="22"/>
                <w:lang w:val="nl-NL"/>
              </w:rPr>
            </w:pPr>
            <w:r w:rsidRPr="00C1257D">
              <w:rPr>
                <w:rFonts w:ascii="Aptos Display" w:hAnsi="Aptos Display"/>
                <w:sz w:val="22"/>
                <w:szCs w:val="22"/>
                <w:lang w:val="nl-NL"/>
              </w:rPr>
              <w:t>Kerncompetentie 2 – Omgeving</w:t>
            </w:r>
          </w:p>
        </w:tc>
        <w:tc>
          <w:tcPr>
            <w:tcW w:w="7785" w:type="dxa"/>
            <w:hideMark/>
          </w:tcPr>
          <w:p w14:paraId="204D1778" w14:textId="59DFD550" w:rsidR="00C1257D" w:rsidRPr="00C1257D" w:rsidRDefault="00D01105" w:rsidP="00C1257D">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proofErr w:type="spellStart"/>
            <w:r>
              <w:rPr>
                <w:sz w:val="22"/>
                <w:szCs w:val="22"/>
              </w:rPr>
              <w:t>E</w:t>
            </w:r>
            <w:r w:rsidRPr="00FE4F03">
              <w:rPr>
                <w:sz w:val="22"/>
                <w:szCs w:val="22"/>
              </w:rPr>
              <w:t>rvaring</w:t>
            </w:r>
            <w:proofErr w:type="spellEnd"/>
            <w:r w:rsidRPr="00FE4F03">
              <w:rPr>
                <w:sz w:val="22"/>
                <w:szCs w:val="22"/>
              </w:rPr>
              <w:t xml:space="preserve"> met </w:t>
            </w:r>
            <w:proofErr w:type="spellStart"/>
            <w:r w:rsidRPr="00FE4F03">
              <w:rPr>
                <w:sz w:val="22"/>
                <w:szCs w:val="22"/>
              </w:rPr>
              <w:t>een</w:t>
            </w:r>
            <w:proofErr w:type="spellEnd"/>
            <w:r w:rsidRPr="00FE4F03">
              <w:rPr>
                <w:sz w:val="22"/>
                <w:szCs w:val="22"/>
              </w:rPr>
              <w:t xml:space="preserve"> </w:t>
            </w:r>
            <w:proofErr w:type="spellStart"/>
            <w:r w:rsidRPr="00FE4F03">
              <w:rPr>
                <w:sz w:val="22"/>
                <w:szCs w:val="22"/>
              </w:rPr>
              <w:t>woningbouwproject</w:t>
            </w:r>
            <w:proofErr w:type="spellEnd"/>
            <w:r w:rsidRPr="00FE4F03">
              <w:rPr>
                <w:sz w:val="22"/>
                <w:szCs w:val="22"/>
              </w:rPr>
              <w:t xml:space="preserve"> </w:t>
            </w:r>
            <w:proofErr w:type="spellStart"/>
            <w:r w:rsidRPr="00FE4F03">
              <w:rPr>
                <w:sz w:val="22"/>
                <w:szCs w:val="22"/>
              </w:rPr>
              <w:t>waarbij</w:t>
            </w:r>
            <w:proofErr w:type="spellEnd"/>
            <w:r w:rsidRPr="00FE4F03">
              <w:rPr>
                <w:sz w:val="22"/>
                <w:szCs w:val="22"/>
              </w:rPr>
              <w:t xml:space="preserve"> de </w:t>
            </w:r>
            <w:proofErr w:type="spellStart"/>
            <w:r w:rsidRPr="00FE4F03">
              <w:rPr>
                <w:sz w:val="22"/>
                <w:szCs w:val="22"/>
              </w:rPr>
              <w:t>kwaliteit</w:t>
            </w:r>
            <w:proofErr w:type="spellEnd"/>
            <w:r w:rsidRPr="00FE4F03">
              <w:rPr>
                <w:sz w:val="22"/>
                <w:szCs w:val="22"/>
              </w:rPr>
              <w:t xml:space="preserve"> </w:t>
            </w:r>
            <w:proofErr w:type="spellStart"/>
            <w:r w:rsidRPr="00FE4F03">
              <w:rPr>
                <w:sz w:val="22"/>
                <w:szCs w:val="22"/>
              </w:rPr>
              <w:t>en</w:t>
            </w:r>
            <w:proofErr w:type="spellEnd"/>
            <w:r w:rsidRPr="00FE4F03">
              <w:rPr>
                <w:sz w:val="22"/>
                <w:szCs w:val="22"/>
              </w:rPr>
              <w:t xml:space="preserve"> </w:t>
            </w:r>
            <w:proofErr w:type="spellStart"/>
            <w:r w:rsidRPr="00FE4F03">
              <w:rPr>
                <w:sz w:val="22"/>
                <w:szCs w:val="22"/>
              </w:rPr>
              <w:t>inrichting</w:t>
            </w:r>
            <w:proofErr w:type="spellEnd"/>
            <w:r w:rsidRPr="00FE4F03">
              <w:rPr>
                <w:sz w:val="22"/>
                <w:szCs w:val="22"/>
              </w:rPr>
              <w:t xml:space="preserve"> van de </w:t>
            </w:r>
            <w:proofErr w:type="spellStart"/>
            <w:r w:rsidRPr="00FE4F03">
              <w:rPr>
                <w:sz w:val="22"/>
                <w:szCs w:val="22"/>
              </w:rPr>
              <w:t>openbare</w:t>
            </w:r>
            <w:proofErr w:type="spellEnd"/>
            <w:r w:rsidRPr="00FE4F03">
              <w:rPr>
                <w:sz w:val="22"/>
                <w:szCs w:val="22"/>
              </w:rPr>
              <w:t xml:space="preserve"> </w:t>
            </w:r>
            <w:proofErr w:type="spellStart"/>
            <w:r w:rsidRPr="00FE4F03">
              <w:rPr>
                <w:sz w:val="22"/>
                <w:szCs w:val="22"/>
              </w:rPr>
              <w:t>en</w:t>
            </w:r>
            <w:proofErr w:type="spellEnd"/>
            <w:r w:rsidRPr="00FE4F03">
              <w:rPr>
                <w:sz w:val="22"/>
                <w:szCs w:val="22"/>
              </w:rPr>
              <w:t xml:space="preserve">/of </w:t>
            </w:r>
            <w:proofErr w:type="spellStart"/>
            <w:r w:rsidRPr="00FE4F03">
              <w:rPr>
                <w:sz w:val="22"/>
                <w:szCs w:val="22"/>
              </w:rPr>
              <w:t>gemeenschappelijke</w:t>
            </w:r>
            <w:proofErr w:type="spellEnd"/>
            <w:r w:rsidRPr="00FE4F03">
              <w:rPr>
                <w:sz w:val="22"/>
                <w:szCs w:val="22"/>
              </w:rPr>
              <w:t xml:space="preserve"> </w:t>
            </w:r>
            <w:proofErr w:type="spellStart"/>
            <w:r w:rsidRPr="00FE4F03">
              <w:rPr>
                <w:sz w:val="22"/>
                <w:szCs w:val="22"/>
              </w:rPr>
              <w:t>ruimte</w:t>
            </w:r>
            <w:proofErr w:type="spellEnd"/>
            <w:r w:rsidRPr="00FE4F03">
              <w:rPr>
                <w:sz w:val="22"/>
                <w:szCs w:val="22"/>
              </w:rPr>
              <w:t xml:space="preserve"> </w:t>
            </w:r>
            <w:proofErr w:type="spellStart"/>
            <w:r w:rsidRPr="00FE4F03">
              <w:rPr>
                <w:sz w:val="22"/>
                <w:szCs w:val="22"/>
              </w:rPr>
              <w:t>een</w:t>
            </w:r>
            <w:proofErr w:type="spellEnd"/>
            <w:r w:rsidRPr="00FE4F03">
              <w:rPr>
                <w:sz w:val="22"/>
                <w:szCs w:val="22"/>
              </w:rPr>
              <w:t xml:space="preserve"> </w:t>
            </w:r>
            <w:proofErr w:type="spellStart"/>
            <w:r w:rsidRPr="00FE4F03">
              <w:rPr>
                <w:sz w:val="22"/>
                <w:szCs w:val="22"/>
              </w:rPr>
              <w:t>wezenlijk</w:t>
            </w:r>
            <w:proofErr w:type="spellEnd"/>
            <w:r w:rsidRPr="00FE4F03">
              <w:rPr>
                <w:sz w:val="22"/>
                <w:szCs w:val="22"/>
              </w:rPr>
              <w:t xml:space="preserve"> </w:t>
            </w:r>
            <w:proofErr w:type="spellStart"/>
            <w:r w:rsidRPr="00FE4F03">
              <w:rPr>
                <w:sz w:val="22"/>
                <w:szCs w:val="22"/>
              </w:rPr>
              <w:t>onderdeel</w:t>
            </w:r>
            <w:proofErr w:type="spellEnd"/>
            <w:r w:rsidRPr="00FE4F03">
              <w:rPr>
                <w:sz w:val="22"/>
                <w:szCs w:val="22"/>
              </w:rPr>
              <w:t xml:space="preserve"> </w:t>
            </w:r>
            <w:proofErr w:type="spellStart"/>
            <w:r w:rsidRPr="00FE4F03">
              <w:rPr>
                <w:sz w:val="22"/>
                <w:szCs w:val="22"/>
              </w:rPr>
              <w:t>vormden</w:t>
            </w:r>
            <w:proofErr w:type="spellEnd"/>
            <w:r w:rsidRPr="00FE4F03">
              <w:rPr>
                <w:sz w:val="22"/>
                <w:szCs w:val="22"/>
              </w:rPr>
              <w:t xml:space="preserve"> van het </w:t>
            </w:r>
            <w:proofErr w:type="spellStart"/>
            <w:r w:rsidRPr="00FE4F03">
              <w:rPr>
                <w:sz w:val="22"/>
                <w:szCs w:val="22"/>
              </w:rPr>
              <w:t>planconcept</w:t>
            </w:r>
            <w:proofErr w:type="spellEnd"/>
            <w:r w:rsidRPr="00FE4F03">
              <w:rPr>
                <w:sz w:val="22"/>
                <w:szCs w:val="22"/>
              </w:rPr>
              <w:t xml:space="preserve"> </w:t>
            </w:r>
            <w:proofErr w:type="spellStart"/>
            <w:r w:rsidRPr="00FE4F03">
              <w:rPr>
                <w:sz w:val="22"/>
                <w:szCs w:val="22"/>
              </w:rPr>
              <w:t>en</w:t>
            </w:r>
            <w:proofErr w:type="spellEnd"/>
            <w:r w:rsidRPr="00FE4F03">
              <w:rPr>
                <w:sz w:val="22"/>
                <w:szCs w:val="22"/>
              </w:rPr>
              <w:t xml:space="preserve">/of de </w:t>
            </w:r>
            <w:proofErr w:type="spellStart"/>
            <w:r w:rsidRPr="00FE4F03">
              <w:rPr>
                <w:sz w:val="22"/>
                <w:szCs w:val="22"/>
              </w:rPr>
              <w:t>realisatie</w:t>
            </w:r>
            <w:proofErr w:type="spellEnd"/>
            <w:r w:rsidRPr="00FE4F03">
              <w:rPr>
                <w:sz w:val="22"/>
                <w:szCs w:val="22"/>
              </w:rPr>
              <w:t xml:space="preserve">. </w:t>
            </w:r>
            <w:proofErr w:type="spellStart"/>
            <w:r w:rsidRPr="00FE4F03">
              <w:rPr>
                <w:sz w:val="22"/>
                <w:szCs w:val="22"/>
              </w:rPr>
              <w:t>Daarbij</w:t>
            </w:r>
            <w:proofErr w:type="spellEnd"/>
            <w:r w:rsidRPr="00FE4F03">
              <w:rPr>
                <w:sz w:val="22"/>
                <w:szCs w:val="22"/>
              </w:rPr>
              <w:t xml:space="preserve"> </w:t>
            </w:r>
            <w:proofErr w:type="spellStart"/>
            <w:r w:rsidRPr="00FE4F03">
              <w:rPr>
                <w:sz w:val="22"/>
                <w:szCs w:val="22"/>
              </w:rPr>
              <w:t>kan</w:t>
            </w:r>
            <w:proofErr w:type="spellEnd"/>
            <w:r w:rsidRPr="00FE4F03">
              <w:rPr>
                <w:sz w:val="22"/>
                <w:szCs w:val="22"/>
              </w:rPr>
              <w:t xml:space="preserve"> </w:t>
            </w:r>
            <w:proofErr w:type="spellStart"/>
            <w:r w:rsidRPr="00FE4F03">
              <w:rPr>
                <w:sz w:val="22"/>
                <w:szCs w:val="22"/>
              </w:rPr>
              <w:t>onder</w:t>
            </w:r>
            <w:proofErr w:type="spellEnd"/>
            <w:r w:rsidRPr="00FE4F03">
              <w:rPr>
                <w:sz w:val="22"/>
                <w:szCs w:val="22"/>
              </w:rPr>
              <w:t xml:space="preserve"> </w:t>
            </w:r>
            <w:proofErr w:type="spellStart"/>
            <w:r w:rsidRPr="00FE4F03">
              <w:rPr>
                <w:sz w:val="22"/>
                <w:szCs w:val="22"/>
              </w:rPr>
              <w:t>meer</w:t>
            </w:r>
            <w:proofErr w:type="spellEnd"/>
            <w:r w:rsidRPr="00FE4F03">
              <w:rPr>
                <w:sz w:val="22"/>
                <w:szCs w:val="22"/>
              </w:rPr>
              <w:t xml:space="preserve"> </w:t>
            </w:r>
            <w:proofErr w:type="spellStart"/>
            <w:r w:rsidRPr="00FE4F03">
              <w:rPr>
                <w:sz w:val="22"/>
                <w:szCs w:val="22"/>
              </w:rPr>
              <w:t>aandacht</w:t>
            </w:r>
            <w:proofErr w:type="spellEnd"/>
            <w:r w:rsidRPr="00FE4F03">
              <w:rPr>
                <w:sz w:val="22"/>
                <w:szCs w:val="22"/>
              </w:rPr>
              <w:t xml:space="preserve"> </w:t>
            </w:r>
            <w:proofErr w:type="spellStart"/>
            <w:r w:rsidRPr="00FE4F03">
              <w:rPr>
                <w:sz w:val="22"/>
                <w:szCs w:val="22"/>
              </w:rPr>
              <w:t>zijn</w:t>
            </w:r>
            <w:proofErr w:type="spellEnd"/>
            <w:r w:rsidRPr="00FE4F03">
              <w:rPr>
                <w:sz w:val="22"/>
                <w:szCs w:val="22"/>
              </w:rPr>
              <w:t xml:space="preserve"> </w:t>
            </w:r>
            <w:proofErr w:type="spellStart"/>
            <w:r w:rsidRPr="00FE4F03">
              <w:rPr>
                <w:sz w:val="22"/>
                <w:szCs w:val="22"/>
              </w:rPr>
              <w:t>besteed</w:t>
            </w:r>
            <w:proofErr w:type="spellEnd"/>
            <w:r w:rsidRPr="00FE4F03">
              <w:rPr>
                <w:sz w:val="22"/>
                <w:szCs w:val="22"/>
              </w:rPr>
              <w:t xml:space="preserve"> </w:t>
            </w:r>
            <w:proofErr w:type="spellStart"/>
            <w:r w:rsidRPr="00FE4F03">
              <w:rPr>
                <w:sz w:val="22"/>
                <w:szCs w:val="22"/>
              </w:rPr>
              <w:t>aan</w:t>
            </w:r>
            <w:proofErr w:type="spellEnd"/>
            <w:r w:rsidRPr="00FE4F03">
              <w:rPr>
                <w:sz w:val="22"/>
                <w:szCs w:val="22"/>
              </w:rPr>
              <w:t xml:space="preserve"> </w:t>
            </w:r>
            <w:proofErr w:type="spellStart"/>
            <w:r w:rsidRPr="00FE4F03">
              <w:rPr>
                <w:sz w:val="22"/>
                <w:szCs w:val="22"/>
              </w:rPr>
              <w:t>groen</w:t>
            </w:r>
            <w:proofErr w:type="spellEnd"/>
            <w:r w:rsidRPr="00FE4F03">
              <w:rPr>
                <w:sz w:val="22"/>
                <w:szCs w:val="22"/>
              </w:rPr>
              <w:t xml:space="preserve">, </w:t>
            </w:r>
            <w:proofErr w:type="spellStart"/>
            <w:r w:rsidRPr="00FE4F03">
              <w:rPr>
                <w:sz w:val="22"/>
                <w:szCs w:val="22"/>
              </w:rPr>
              <w:t>verblijfskwaliteit</w:t>
            </w:r>
            <w:proofErr w:type="spellEnd"/>
            <w:r w:rsidRPr="00FE4F03">
              <w:rPr>
                <w:sz w:val="22"/>
                <w:szCs w:val="22"/>
              </w:rPr>
              <w:t xml:space="preserve">, </w:t>
            </w:r>
            <w:proofErr w:type="spellStart"/>
            <w:r w:rsidRPr="00FE4F03">
              <w:rPr>
                <w:sz w:val="22"/>
                <w:szCs w:val="22"/>
              </w:rPr>
              <w:t>ontmoeting</w:t>
            </w:r>
            <w:proofErr w:type="spellEnd"/>
            <w:r w:rsidRPr="00FE4F03">
              <w:rPr>
                <w:sz w:val="22"/>
                <w:szCs w:val="22"/>
              </w:rPr>
              <w:t xml:space="preserve">, </w:t>
            </w:r>
            <w:proofErr w:type="spellStart"/>
            <w:r w:rsidRPr="00FE4F03">
              <w:rPr>
                <w:sz w:val="22"/>
                <w:szCs w:val="22"/>
              </w:rPr>
              <w:t>gebruikskwaliteit</w:t>
            </w:r>
            <w:proofErr w:type="spellEnd"/>
            <w:r w:rsidRPr="00FE4F03">
              <w:rPr>
                <w:sz w:val="22"/>
                <w:szCs w:val="22"/>
              </w:rPr>
              <w:t xml:space="preserve">, </w:t>
            </w:r>
            <w:proofErr w:type="spellStart"/>
            <w:r w:rsidRPr="00FE4F03">
              <w:rPr>
                <w:sz w:val="22"/>
                <w:szCs w:val="22"/>
              </w:rPr>
              <w:t>beheerbaarheid</w:t>
            </w:r>
            <w:proofErr w:type="spellEnd"/>
            <w:r w:rsidRPr="00FE4F03">
              <w:rPr>
                <w:sz w:val="22"/>
                <w:szCs w:val="22"/>
              </w:rPr>
              <w:t xml:space="preserve"> </w:t>
            </w:r>
            <w:proofErr w:type="spellStart"/>
            <w:r w:rsidRPr="00FE4F03">
              <w:rPr>
                <w:sz w:val="22"/>
                <w:szCs w:val="22"/>
              </w:rPr>
              <w:t>en</w:t>
            </w:r>
            <w:proofErr w:type="spellEnd"/>
            <w:r w:rsidRPr="00FE4F03">
              <w:rPr>
                <w:sz w:val="22"/>
                <w:szCs w:val="22"/>
              </w:rPr>
              <w:t xml:space="preserve"> </w:t>
            </w:r>
            <w:proofErr w:type="spellStart"/>
            <w:r w:rsidRPr="00FE4F03">
              <w:rPr>
                <w:sz w:val="22"/>
                <w:szCs w:val="22"/>
              </w:rPr>
              <w:t>overgangen</w:t>
            </w:r>
            <w:proofErr w:type="spellEnd"/>
            <w:r w:rsidRPr="00FE4F03">
              <w:rPr>
                <w:sz w:val="22"/>
                <w:szCs w:val="22"/>
              </w:rPr>
              <w:t xml:space="preserve"> </w:t>
            </w:r>
            <w:proofErr w:type="spellStart"/>
            <w:r w:rsidRPr="00FE4F03">
              <w:rPr>
                <w:sz w:val="22"/>
                <w:szCs w:val="22"/>
              </w:rPr>
              <w:t>tussen</w:t>
            </w:r>
            <w:proofErr w:type="spellEnd"/>
            <w:r w:rsidRPr="00FE4F03">
              <w:rPr>
                <w:sz w:val="22"/>
                <w:szCs w:val="22"/>
              </w:rPr>
              <w:t xml:space="preserve"> </w:t>
            </w:r>
            <w:proofErr w:type="spellStart"/>
            <w:r w:rsidRPr="00FE4F03">
              <w:rPr>
                <w:sz w:val="22"/>
                <w:szCs w:val="22"/>
              </w:rPr>
              <w:t>privé</w:t>
            </w:r>
            <w:proofErr w:type="spellEnd"/>
            <w:r w:rsidRPr="00FE4F03">
              <w:rPr>
                <w:sz w:val="22"/>
                <w:szCs w:val="22"/>
              </w:rPr>
              <w:t xml:space="preserve"> </w:t>
            </w:r>
            <w:proofErr w:type="spellStart"/>
            <w:r w:rsidRPr="00FE4F03">
              <w:rPr>
                <w:sz w:val="22"/>
                <w:szCs w:val="22"/>
              </w:rPr>
              <w:t>en</w:t>
            </w:r>
            <w:proofErr w:type="spellEnd"/>
            <w:r w:rsidRPr="00FE4F03">
              <w:rPr>
                <w:sz w:val="22"/>
                <w:szCs w:val="22"/>
              </w:rPr>
              <w:t xml:space="preserve"> </w:t>
            </w:r>
            <w:proofErr w:type="spellStart"/>
            <w:r w:rsidRPr="00FE4F03">
              <w:rPr>
                <w:sz w:val="22"/>
                <w:szCs w:val="22"/>
              </w:rPr>
              <w:t>openbaar</w:t>
            </w:r>
            <w:proofErr w:type="spellEnd"/>
            <w:r w:rsidRPr="00FE4F03">
              <w:rPr>
                <w:sz w:val="22"/>
                <w:szCs w:val="22"/>
              </w:rPr>
              <w:t xml:space="preserve"> </w:t>
            </w:r>
            <w:proofErr w:type="spellStart"/>
            <w:r w:rsidRPr="00FE4F03">
              <w:rPr>
                <w:sz w:val="22"/>
                <w:szCs w:val="22"/>
              </w:rPr>
              <w:t>gebied</w:t>
            </w:r>
            <w:proofErr w:type="spellEnd"/>
            <w:r w:rsidRPr="00FE4F03">
              <w:rPr>
                <w:sz w:val="22"/>
                <w:szCs w:val="22"/>
              </w:rPr>
              <w:t>.</w:t>
            </w:r>
          </w:p>
        </w:tc>
      </w:tr>
      <w:tr w:rsidR="00C1257D" w:rsidRPr="00C1257D" w14:paraId="5A4BA69E" w14:textId="77777777" w:rsidTr="00DA0F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hideMark/>
          </w:tcPr>
          <w:p w14:paraId="76B637E9" w14:textId="77777777" w:rsidR="00C1257D" w:rsidRPr="00C1257D" w:rsidRDefault="00C1257D" w:rsidP="00C1257D">
            <w:pPr>
              <w:pStyle w:val="Geenafstand"/>
              <w:spacing w:line="360" w:lineRule="auto"/>
              <w:rPr>
                <w:rFonts w:ascii="Aptos Display" w:hAnsi="Aptos Display"/>
                <w:sz w:val="22"/>
                <w:szCs w:val="22"/>
                <w:lang w:val="nl-NL"/>
              </w:rPr>
            </w:pPr>
            <w:r w:rsidRPr="00C1257D">
              <w:rPr>
                <w:rFonts w:ascii="Aptos Display" w:hAnsi="Aptos Display"/>
                <w:sz w:val="22"/>
                <w:szCs w:val="22"/>
                <w:lang w:val="nl-NL"/>
              </w:rPr>
              <w:t>Kerncompetentie 3 – Duurzaamheid en ecologie</w:t>
            </w:r>
          </w:p>
        </w:tc>
        <w:tc>
          <w:tcPr>
            <w:tcW w:w="7785" w:type="dxa"/>
            <w:hideMark/>
          </w:tcPr>
          <w:p w14:paraId="478BD3DD" w14:textId="77C2AAB0" w:rsidR="00C1257D" w:rsidRPr="00C1257D" w:rsidRDefault="002F2389" w:rsidP="00C1257D">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roofErr w:type="spellStart"/>
            <w:r w:rsidRPr="007C1995">
              <w:rPr>
                <w:sz w:val="22"/>
                <w:szCs w:val="22"/>
              </w:rPr>
              <w:t>ervaring</w:t>
            </w:r>
            <w:proofErr w:type="spellEnd"/>
            <w:r w:rsidRPr="007C1995">
              <w:rPr>
                <w:sz w:val="22"/>
                <w:szCs w:val="22"/>
              </w:rPr>
              <w:t xml:space="preserve"> met </w:t>
            </w:r>
            <w:proofErr w:type="spellStart"/>
            <w:r w:rsidRPr="007C1995">
              <w:rPr>
                <w:sz w:val="22"/>
                <w:szCs w:val="22"/>
              </w:rPr>
              <w:t>woningbouwprojecten</w:t>
            </w:r>
            <w:proofErr w:type="spellEnd"/>
            <w:r w:rsidRPr="007C1995">
              <w:rPr>
                <w:sz w:val="22"/>
                <w:szCs w:val="22"/>
              </w:rPr>
              <w:t xml:space="preserve"> </w:t>
            </w:r>
            <w:proofErr w:type="spellStart"/>
            <w:r w:rsidRPr="007C1995">
              <w:rPr>
                <w:sz w:val="22"/>
                <w:szCs w:val="22"/>
              </w:rPr>
              <w:t>waarbij</w:t>
            </w:r>
            <w:proofErr w:type="spellEnd"/>
            <w:r w:rsidRPr="007C1995">
              <w:rPr>
                <w:sz w:val="22"/>
                <w:szCs w:val="22"/>
              </w:rPr>
              <w:t xml:space="preserve"> </w:t>
            </w:r>
            <w:proofErr w:type="spellStart"/>
            <w:r w:rsidRPr="007C1995">
              <w:rPr>
                <w:sz w:val="22"/>
                <w:szCs w:val="22"/>
              </w:rPr>
              <w:t>binnen</w:t>
            </w:r>
            <w:proofErr w:type="spellEnd"/>
            <w:r w:rsidRPr="007C1995">
              <w:rPr>
                <w:sz w:val="22"/>
                <w:szCs w:val="22"/>
              </w:rPr>
              <w:t xml:space="preserve"> ten </w:t>
            </w:r>
            <w:proofErr w:type="spellStart"/>
            <w:r w:rsidRPr="007C1995">
              <w:rPr>
                <w:sz w:val="22"/>
                <w:szCs w:val="22"/>
              </w:rPr>
              <w:t>minste</w:t>
            </w:r>
            <w:proofErr w:type="spellEnd"/>
            <w:r w:rsidRPr="007C1995">
              <w:rPr>
                <w:sz w:val="22"/>
                <w:szCs w:val="22"/>
              </w:rPr>
              <w:t xml:space="preserve"> twee van de </w:t>
            </w:r>
            <w:proofErr w:type="spellStart"/>
            <w:r w:rsidRPr="007C1995">
              <w:rPr>
                <w:sz w:val="22"/>
                <w:szCs w:val="22"/>
              </w:rPr>
              <w:t>volgende</w:t>
            </w:r>
            <w:proofErr w:type="spellEnd"/>
            <w:r w:rsidRPr="007C1995">
              <w:rPr>
                <w:sz w:val="22"/>
                <w:szCs w:val="22"/>
              </w:rPr>
              <w:t xml:space="preserve"> thema’s concrete </w:t>
            </w:r>
            <w:proofErr w:type="spellStart"/>
            <w:r w:rsidRPr="007C1995">
              <w:rPr>
                <w:sz w:val="22"/>
                <w:szCs w:val="22"/>
              </w:rPr>
              <w:t>maatregelen</w:t>
            </w:r>
            <w:proofErr w:type="spellEnd"/>
            <w:r w:rsidRPr="007C1995">
              <w:rPr>
                <w:sz w:val="22"/>
                <w:szCs w:val="22"/>
              </w:rPr>
              <w:t xml:space="preserve"> </w:t>
            </w:r>
            <w:proofErr w:type="spellStart"/>
            <w:r w:rsidRPr="007C1995">
              <w:rPr>
                <w:sz w:val="22"/>
                <w:szCs w:val="22"/>
              </w:rPr>
              <w:t>onderdeel</w:t>
            </w:r>
            <w:proofErr w:type="spellEnd"/>
            <w:r w:rsidRPr="007C1995">
              <w:rPr>
                <w:sz w:val="22"/>
                <w:szCs w:val="22"/>
              </w:rPr>
              <w:t xml:space="preserve"> </w:t>
            </w:r>
            <w:proofErr w:type="spellStart"/>
            <w:r w:rsidRPr="007C1995">
              <w:rPr>
                <w:sz w:val="22"/>
                <w:szCs w:val="22"/>
              </w:rPr>
              <w:t>vormden</w:t>
            </w:r>
            <w:proofErr w:type="spellEnd"/>
            <w:r w:rsidRPr="007C1995">
              <w:rPr>
                <w:sz w:val="22"/>
                <w:szCs w:val="22"/>
              </w:rPr>
              <w:t xml:space="preserve"> van </w:t>
            </w:r>
            <w:proofErr w:type="spellStart"/>
            <w:r w:rsidRPr="007C1995">
              <w:rPr>
                <w:sz w:val="22"/>
                <w:szCs w:val="22"/>
              </w:rPr>
              <w:t>ontwerp</w:t>
            </w:r>
            <w:proofErr w:type="spellEnd"/>
            <w:r w:rsidRPr="007C1995">
              <w:rPr>
                <w:sz w:val="22"/>
                <w:szCs w:val="22"/>
              </w:rPr>
              <w:t xml:space="preserve">, </w:t>
            </w:r>
            <w:proofErr w:type="spellStart"/>
            <w:r w:rsidRPr="007C1995">
              <w:rPr>
                <w:sz w:val="22"/>
                <w:szCs w:val="22"/>
              </w:rPr>
              <w:t>inrichting</w:t>
            </w:r>
            <w:proofErr w:type="spellEnd"/>
            <w:r w:rsidRPr="007C1995">
              <w:rPr>
                <w:sz w:val="22"/>
                <w:szCs w:val="22"/>
              </w:rPr>
              <w:t xml:space="preserve"> </w:t>
            </w:r>
            <w:proofErr w:type="spellStart"/>
            <w:r w:rsidRPr="007C1995">
              <w:rPr>
                <w:sz w:val="22"/>
                <w:szCs w:val="22"/>
              </w:rPr>
              <w:t>en</w:t>
            </w:r>
            <w:proofErr w:type="spellEnd"/>
            <w:r w:rsidRPr="007C1995">
              <w:rPr>
                <w:sz w:val="22"/>
                <w:szCs w:val="22"/>
              </w:rPr>
              <w:t xml:space="preserve">/of </w:t>
            </w:r>
            <w:proofErr w:type="spellStart"/>
            <w:r w:rsidRPr="007C1995">
              <w:rPr>
                <w:sz w:val="22"/>
                <w:szCs w:val="22"/>
              </w:rPr>
              <w:t>realisatie</w:t>
            </w:r>
            <w:proofErr w:type="spellEnd"/>
            <w:r w:rsidR="001C0D44" w:rsidRPr="001C0D44">
              <w:rPr>
                <w:rFonts w:ascii="Aptos Display" w:hAnsi="Aptos Display"/>
                <w:sz w:val="22"/>
                <w:szCs w:val="22"/>
              </w:rPr>
              <w:t xml:space="preserve">: </w:t>
            </w:r>
            <w:proofErr w:type="spellStart"/>
            <w:r w:rsidR="001C0D44" w:rsidRPr="001C0D44">
              <w:rPr>
                <w:rFonts w:ascii="Aptos Display" w:hAnsi="Aptos Display"/>
                <w:sz w:val="22"/>
                <w:szCs w:val="22"/>
              </w:rPr>
              <w:t>circulariteit</w:t>
            </w:r>
            <w:proofErr w:type="spellEnd"/>
            <w:r w:rsidR="001C0D44" w:rsidRPr="001C0D44">
              <w:rPr>
                <w:rFonts w:ascii="Aptos Display" w:hAnsi="Aptos Display"/>
                <w:sz w:val="22"/>
                <w:szCs w:val="22"/>
              </w:rPr>
              <w:t xml:space="preserve"> </w:t>
            </w:r>
            <w:proofErr w:type="spellStart"/>
            <w:r w:rsidR="001C0D44" w:rsidRPr="001C0D44">
              <w:rPr>
                <w:rFonts w:ascii="Aptos Display" w:hAnsi="Aptos Display"/>
                <w:sz w:val="22"/>
                <w:szCs w:val="22"/>
              </w:rPr>
              <w:t>en</w:t>
            </w:r>
            <w:proofErr w:type="spellEnd"/>
            <w:r>
              <w:rPr>
                <w:rFonts w:ascii="Aptos Display" w:hAnsi="Aptos Display"/>
                <w:sz w:val="22"/>
                <w:szCs w:val="22"/>
              </w:rPr>
              <w:t xml:space="preserve"> </w:t>
            </w:r>
            <w:proofErr w:type="spellStart"/>
            <w:r>
              <w:rPr>
                <w:rFonts w:ascii="Aptos Display" w:hAnsi="Aptos Display"/>
                <w:sz w:val="22"/>
                <w:szCs w:val="22"/>
              </w:rPr>
              <w:t>duurzaam</w:t>
            </w:r>
            <w:proofErr w:type="spellEnd"/>
            <w:r w:rsidR="001C0D44" w:rsidRPr="001C0D44">
              <w:rPr>
                <w:rFonts w:ascii="Aptos Display" w:hAnsi="Aptos Display"/>
                <w:sz w:val="22"/>
                <w:szCs w:val="22"/>
              </w:rPr>
              <w:t xml:space="preserve"> </w:t>
            </w:r>
            <w:proofErr w:type="spellStart"/>
            <w:r w:rsidR="001C0D44" w:rsidRPr="001C0D44">
              <w:rPr>
                <w:rFonts w:ascii="Aptos Display" w:hAnsi="Aptos Display"/>
                <w:sz w:val="22"/>
                <w:szCs w:val="22"/>
              </w:rPr>
              <w:t>materiaalgebruik</w:t>
            </w:r>
            <w:proofErr w:type="spellEnd"/>
            <w:r w:rsidR="001C0D44" w:rsidRPr="001C0D44">
              <w:rPr>
                <w:rFonts w:ascii="Aptos Display" w:hAnsi="Aptos Display"/>
                <w:sz w:val="22"/>
                <w:szCs w:val="22"/>
              </w:rPr>
              <w:t xml:space="preserve">; </w:t>
            </w:r>
            <w:proofErr w:type="spellStart"/>
            <w:r w:rsidR="001C0D44" w:rsidRPr="001C0D44">
              <w:rPr>
                <w:rFonts w:ascii="Aptos Display" w:hAnsi="Aptos Display"/>
                <w:sz w:val="22"/>
                <w:szCs w:val="22"/>
              </w:rPr>
              <w:t>ecologie</w:t>
            </w:r>
            <w:proofErr w:type="spellEnd"/>
            <w:r w:rsidR="001C0D44" w:rsidRPr="001C0D44">
              <w:rPr>
                <w:rFonts w:ascii="Aptos Display" w:hAnsi="Aptos Display"/>
                <w:sz w:val="22"/>
                <w:szCs w:val="22"/>
              </w:rPr>
              <w:t xml:space="preserve"> </w:t>
            </w:r>
            <w:proofErr w:type="spellStart"/>
            <w:r w:rsidR="001C0D44" w:rsidRPr="001C0D44">
              <w:rPr>
                <w:rFonts w:ascii="Aptos Display" w:hAnsi="Aptos Display"/>
                <w:sz w:val="22"/>
                <w:szCs w:val="22"/>
              </w:rPr>
              <w:t>en</w:t>
            </w:r>
            <w:proofErr w:type="spellEnd"/>
            <w:r w:rsidR="001C0D44" w:rsidRPr="001C0D44">
              <w:rPr>
                <w:rFonts w:ascii="Aptos Display" w:hAnsi="Aptos Display"/>
                <w:sz w:val="22"/>
                <w:szCs w:val="22"/>
              </w:rPr>
              <w:t xml:space="preserve"> </w:t>
            </w:r>
            <w:proofErr w:type="spellStart"/>
            <w:r w:rsidR="001C0D44" w:rsidRPr="001C0D44">
              <w:rPr>
                <w:rFonts w:ascii="Aptos Display" w:hAnsi="Aptos Display"/>
                <w:sz w:val="22"/>
                <w:szCs w:val="22"/>
              </w:rPr>
              <w:t>biodiversiteit</w:t>
            </w:r>
            <w:proofErr w:type="spellEnd"/>
            <w:r w:rsidR="001C0D44" w:rsidRPr="001C0D44">
              <w:rPr>
                <w:rFonts w:ascii="Aptos Display" w:hAnsi="Aptos Display"/>
                <w:sz w:val="22"/>
                <w:szCs w:val="22"/>
              </w:rPr>
              <w:t xml:space="preserve">; </w:t>
            </w:r>
            <w:proofErr w:type="spellStart"/>
            <w:r w:rsidR="001C0D44" w:rsidRPr="001C0D44">
              <w:rPr>
                <w:rFonts w:ascii="Aptos Display" w:hAnsi="Aptos Display"/>
                <w:sz w:val="22"/>
                <w:szCs w:val="22"/>
              </w:rPr>
              <w:t>en</w:t>
            </w:r>
            <w:proofErr w:type="spellEnd"/>
            <w:r w:rsidR="001C0D44" w:rsidRPr="001C0D44">
              <w:rPr>
                <w:rFonts w:ascii="Aptos Display" w:hAnsi="Aptos Display"/>
                <w:sz w:val="22"/>
                <w:szCs w:val="22"/>
              </w:rPr>
              <w:t xml:space="preserve"> </w:t>
            </w:r>
            <w:proofErr w:type="spellStart"/>
            <w:r w:rsidR="001C0D44" w:rsidRPr="001C0D44">
              <w:rPr>
                <w:rFonts w:ascii="Aptos Display" w:hAnsi="Aptos Display"/>
                <w:sz w:val="22"/>
                <w:szCs w:val="22"/>
              </w:rPr>
              <w:t>klimaatadaptatie</w:t>
            </w:r>
            <w:proofErr w:type="spellEnd"/>
            <w:r w:rsidR="001C0D44" w:rsidRPr="001C0D44">
              <w:rPr>
                <w:rFonts w:ascii="Aptos Display" w:hAnsi="Aptos Display"/>
                <w:sz w:val="22"/>
                <w:szCs w:val="22"/>
              </w:rPr>
              <w:t>.</w:t>
            </w:r>
          </w:p>
        </w:tc>
      </w:tr>
    </w:tbl>
    <w:p w14:paraId="74051A93" w14:textId="28DB854D" w:rsidR="00B15F2D" w:rsidRDefault="00B15F2D" w:rsidP="00773CEA">
      <w:pPr>
        <w:pStyle w:val="Geenafstand"/>
        <w:spacing w:line="360" w:lineRule="auto"/>
        <w:rPr>
          <w:rFonts w:ascii="Aptos Display" w:hAnsi="Aptos Display"/>
          <w:b/>
          <w:bCs/>
          <w:sz w:val="22"/>
          <w:szCs w:val="22"/>
          <w:lang w:val="nl-NL"/>
        </w:rPr>
      </w:pPr>
    </w:p>
    <w:p w14:paraId="7D906E11" w14:textId="6AB836C2" w:rsidR="0017782A" w:rsidRPr="00773CEA" w:rsidRDefault="00B15F2D" w:rsidP="00B15F2D">
      <w:pPr>
        <w:rPr>
          <w:rFonts w:ascii="Aptos Display" w:hAnsi="Aptos Display"/>
          <w:b/>
          <w:bCs/>
          <w:sz w:val="22"/>
          <w:szCs w:val="22"/>
          <w:lang w:val="nl-NL"/>
        </w:rPr>
      </w:pPr>
      <w:r>
        <w:rPr>
          <w:rFonts w:ascii="Aptos Display" w:hAnsi="Aptos Display"/>
          <w:b/>
          <w:bCs/>
          <w:sz w:val="22"/>
          <w:szCs w:val="22"/>
          <w:lang w:val="nl-NL"/>
        </w:rPr>
        <w:br w:type="page"/>
      </w:r>
    </w:p>
    <w:p w14:paraId="0A18286B" w14:textId="77777777" w:rsidR="006B0B43" w:rsidRPr="00B15F2D" w:rsidRDefault="006B0B43" w:rsidP="006B0B43">
      <w:pPr>
        <w:pStyle w:val="Kop2"/>
        <w:rPr>
          <w:b/>
          <w:bCs/>
          <w:sz w:val="28"/>
          <w:szCs w:val="28"/>
          <w:lang w:val="nl-NL"/>
        </w:rPr>
      </w:pPr>
      <w:r w:rsidRPr="00B15F2D">
        <w:rPr>
          <w:b/>
          <w:bCs/>
          <w:sz w:val="28"/>
          <w:szCs w:val="28"/>
          <w:lang w:val="nl-NL"/>
        </w:rPr>
        <w:lastRenderedPageBreak/>
        <w:t>3. Aanwijzing referentieprojecten per kerncompetentie</w:t>
      </w:r>
    </w:p>
    <w:p w14:paraId="5BD33A15" w14:textId="77777777" w:rsidR="006B0B43" w:rsidRPr="006B0B43" w:rsidRDefault="006B0B43" w:rsidP="006B0B43">
      <w:pPr>
        <w:pStyle w:val="Geenafstand"/>
        <w:spacing w:line="360" w:lineRule="auto"/>
        <w:rPr>
          <w:rFonts w:ascii="Aptos Display" w:hAnsi="Aptos Display"/>
          <w:sz w:val="22"/>
          <w:szCs w:val="22"/>
          <w:lang w:val="nl-NL"/>
        </w:rPr>
      </w:pPr>
      <w:r w:rsidRPr="006B0B43">
        <w:rPr>
          <w:rFonts w:ascii="Aptos Display" w:hAnsi="Aptos Display"/>
          <w:sz w:val="22"/>
          <w:szCs w:val="22"/>
          <w:lang w:val="nl-NL"/>
        </w:rPr>
        <w:t>De gegadigde dient per kerncompetentie precies één van de ingediende referentieprojecten aan te wijzen. Hetzelfde referentieproject mag voor meerdere kerncompetenties worden aangewezen.</w:t>
      </w:r>
    </w:p>
    <w:p w14:paraId="70174197" w14:textId="77777777" w:rsidR="006B0B43" w:rsidRDefault="006B0B43" w:rsidP="006B0B43">
      <w:pPr>
        <w:pStyle w:val="Geenafstand"/>
        <w:spacing w:line="360" w:lineRule="auto"/>
        <w:rPr>
          <w:rFonts w:ascii="Aptos Display" w:hAnsi="Aptos Display"/>
          <w:sz w:val="22"/>
          <w:szCs w:val="22"/>
          <w:lang w:val="nl-NL"/>
        </w:rPr>
      </w:pPr>
    </w:p>
    <w:p w14:paraId="51680DB9" w14:textId="62B25FEF" w:rsidR="006B0B43" w:rsidRDefault="006B0B43" w:rsidP="006B0B43">
      <w:pPr>
        <w:pStyle w:val="Geenafstand"/>
        <w:spacing w:line="360" w:lineRule="auto"/>
        <w:rPr>
          <w:rFonts w:ascii="Aptos Display" w:hAnsi="Aptos Display"/>
          <w:sz w:val="22"/>
          <w:szCs w:val="22"/>
          <w:lang w:val="nl-NL"/>
        </w:rPr>
      </w:pPr>
      <w:r w:rsidRPr="006B0B43">
        <w:rPr>
          <w:rFonts w:ascii="Aptos Display" w:hAnsi="Aptos Display"/>
          <w:sz w:val="22"/>
          <w:szCs w:val="22"/>
          <w:lang w:val="nl-NL"/>
        </w:rPr>
        <w:t>Per kerncompetentie wordt uitsluitend het hieronder aangewezen referentieproject betrokken bij de toets aan de geschiktheidseis en, indien hoofdstuk 5 van de selectieleidraad van toepassing is, bij de nadere selectie en rangschikking.</w:t>
      </w:r>
    </w:p>
    <w:p w14:paraId="6DBDF044" w14:textId="77777777" w:rsidR="006B0B43" w:rsidRPr="006B0B43" w:rsidRDefault="006B0B43" w:rsidP="006B0B43">
      <w:pPr>
        <w:pStyle w:val="Geenafstand"/>
        <w:spacing w:line="360" w:lineRule="auto"/>
        <w:rPr>
          <w:rFonts w:ascii="Aptos Display" w:hAnsi="Aptos Display"/>
          <w:sz w:val="22"/>
          <w:szCs w:val="22"/>
          <w:lang w:val="nl-NL"/>
        </w:rPr>
      </w:pPr>
    </w:p>
    <w:tbl>
      <w:tblPr>
        <w:tblStyle w:val="Rastertabel4-Accent1"/>
        <w:tblW w:w="0" w:type="auto"/>
        <w:tblLook w:val="04A0" w:firstRow="1" w:lastRow="0" w:firstColumn="1" w:lastColumn="0" w:noHBand="0" w:noVBand="1"/>
      </w:tblPr>
      <w:tblGrid>
        <w:gridCol w:w="3837"/>
        <w:gridCol w:w="2016"/>
        <w:gridCol w:w="2016"/>
        <w:gridCol w:w="2016"/>
      </w:tblGrid>
      <w:tr w:rsidR="006B0B43" w:rsidRPr="006B0B43" w14:paraId="5B24EF84" w14:textId="77777777" w:rsidTr="00DA0F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FE340BC" w14:textId="77777777" w:rsidR="006B0B43" w:rsidRPr="006B0B43" w:rsidRDefault="006B0B43" w:rsidP="006B0B43">
            <w:pPr>
              <w:pStyle w:val="Geenafstand"/>
              <w:spacing w:line="360" w:lineRule="auto"/>
              <w:rPr>
                <w:rFonts w:ascii="Aptos Display" w:hAnsi="Aptos Display"/>
                <w:sz w:val="22"/>
                <w:szCs w:val="22"/>
                <w:lang w:val="nl-NL"/>
              </w:rPr>
            </w:pPr>
            <w:r w:rsidRPr="006B0B43">
              <w:rPr>
                <w:rFonts w:ascii="Aptos Display" w:hAnsi="Aptos Display"/>
                <w:sz w:val="22"/>
                <w:szCs w:val="22"/>
                <w:lang w:val="nl-NL"/>
              </w:rPr>
              <w:t>Kerncompetentie</w:t>
            </w:r>
          </w:p>
        </w:tc>
        <w:tc>
          <w:tcPr>
            <w:tcW w:w="0" w:type="auto"/>
            <w:hideMark/>
          </w:tcPr>
          <w:p w14:paraId="6C372D8F" w14:textId="77777777" w:rsidR="006B0B43" w:rsidRPr="006B0B43" w:rsidRDefault="006B0B43" w:rsidP="006B0B43">
            <w:pPr>
              <w:pStyle w:val="Geenafstand"/>
              <w:spacing w:line="360" w:lineRule="auto"/>
              <w:cnfStyle w:val="100000000000" w:firstRow="1"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6B0B43">
              <w:rPr>
                <w:rFonts w:ascii="Aptos Display" w:hAnsi="Aptos Display"/>
                <w:sz w:val="22"/>
                <w:szCs w:val="22"/>
                <w:lang w:val="nl-NL"/>
              </w:rPr>
              <w:t>Referentieproject 1</w:t>
            </w:r>
          </w:p>
        </w:tc>
        <w:tc>
          <w:tcPr>
            <w:tcW w:w="0" w:type="auto"/>
            <w:hideMark/>
          </w:tcPr>
          <w:p w14:paraId="1BDBA8CF" w14:textId="77777777" w:rsidR="006B0B43" w:rsidRPr="006B0B43" w:rsidRDefault="006B0B43" w:rsidP="006B0B43">
            <w:pPr>
              <w:pStyle w:val="Geenafstand"/>
              <w:spacing w:line="360" w:lineRule="auto"/>
              <w:cnfStyle w:val="100000000000" w:firstRow="1"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6B0B43">
              <w:rPr>
                <w:rFonts w:ascii="Aptos Display" w:hAnsi="Aptos Display"/>
                <w:sz w:val="22"/>
                <w:szCs w:val="22"/>
                <w:lang w:val="nl-NL"/>
              </w:rPr>
              <w:t>Referentieproject 2</w:t>
            </w:r>
          </w:p>
        </w:tc>
        <w:tc>
          <w:tcPr>
            <w:tcW w:w="0" w:type="auto"/>
            <w:hideMark/>
          </w:tcPr>
          <w:p w14:paraId="54E7C95E" w14:textId="77777777" w:rsidR="006B0B43" w:rsidRPr="006B0B43" w:rsidRDefault="006B0B43" w:rsidP="006B0B43">
            <w:pPr>
              <w:pStyle w:val="Geenafstand"/>
              <w:spacing w:line="360" w:lineRule="auto"/>
              <w:cnfStyle w:val="100000000000" w:firstRow="1"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6B0B43">
              <w:rPr>
                <w:rFonts w:ascii="Aptos Display" w:hAnsi="Aptos Display"/>
                <w:sz w:val="22"/>
                <w:szCs w:val="22"/>
                <w:lang w:val="nl-NL"/>
              </w:rPr>
              <w:t>Referentieproject 3</w:t>
            </w:r>
          </w:p>
        </w:tc>
      </w:tr>
      <w:tr w:rsidR="006B0B43" w:rsidRPr="006B0B43" w14:paraId="7E4C5AED" w14:textId="77777777" w:rsidTr="00DA0F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3058906" w14:textId="77777777" w:rsidR="006B0B43" w:rsidRPr="006B0B43" w:rsidRDefault="006B0B43" w:rsidP="006B0B43">
            <w:pPr>
              <w:pStyle w:val="Geenafstand"/>
              <w:spacing w:line="360" w:lineRule="auto"/>
              <w:rPr>
                <w:rFonts w:ascii="Aptos Display" w:hAnsi="Aptos Display"/>
                <w:sz w:val="22"/>
                <w:szCs w:val="22"/>
                <w:lang w:val="nl-NL"/>
              </w:rPr>
            </w:pPr>
            <w:r w:rsidRPr="006B0B43">
              <w:rPr>
                <w:rFonts w:ascii="Aptos Display" w:hAnsi="Aptos Display"/>
                <w:sz w:val="22"/>
                <w:szCs w:val="22"/>
                <w:lang w:val="nl-NL"/>
              </w:rPr>
              <w:t>KC1 – Gebouw en ruimtelijke inpassing</w:t>
            </w:r>
          </w:p>
        </w:tc>
        <w:tc>
          <w:tcPr>
            <w:tcW w:w="0" w:type="auto"/>
            <w:hideMark/>
          </w:tcPr>
          <w:p w14:paraId="76667E7F" w14:textId="77777777" w:rsidR="006B0B43" w:rsidRPr="006B0B43" w:rsidRDefault="006B0B43" w:rsidP="006B0B43">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6B0B43">
              <w:rPr>
                <w:rFonts w:ascii="Aptos Display" w:hAnsi="Aptos Display"/>
                <w:sz w:val="22"/>
                <w:szCs w:val="22"/>
                <w:lang w:val="nl-NL"/>
              </w:rPr>
              <w:t>☐</w:t>
            </w:r>
          </w:p>
        </w:tc>
        <w:tc>
          <w:tcPr>
            <w:tcW w:w="0" w:type="auto"/>
            <w:hideMark/>
          </w:tcPr>
          <w:p w14:paraId="550FCDBD" w14:textId="77777777" w:rsidR="006B0B43" w:rsidRPr="006B0B43" w:rsidRDefault="006B0B43" w:rsidP="006B0B43">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6B0B43">
              <w:rPr>
                <w:rFonts w:ascii="Aptos Display" w:hAnsi="Aptos Display"/>
                <w:sz w:val="22"/>
                <w:szCs w:val="22"/>
                <w:lang w:val="nl-NL"/>
              </w:rPr>
              <w:t>☐</w:t>
            </w:r>
          </w:p>
        </w:tc>
        <w:tc>
          <w:tcPr>
            <w:tcW w:w="0" w:type="auto"/>
            <w:hideMark/>
          </w:tcPr>
          <w:p w14:paraId="5A54B263" w14:textId="77777777" w:rsidR="006B0B43" w:rsidRPr="006B0B43" w:rsidRDefault="006B0B43" w:rsidP="006B0B43">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6B0B43">
              <w:rPr>
                <w:rFonts w:ascii="Aptos Display" w:hAnsi="Aptos Display"/>
                <w:sz w:val="22"/>
                <w:szCs w:val="22"/>
                <w:lang w:val="nl-NL"/>
              </w:rPr>
              <w:t>☐</w:t>
            </w:r>
          </w:p>
        </w:tc>
      </w:tr>
      <w:tr w:rsidR="006B0B43" w:rsidRPr="006B0B43" w14:paraId="754C9C83" w14:textId="77777777" w:rsidTr="00DA0F96">
        <w:tc>
          <w:tcPr>
            <w:cnfStyle w:val="001000000000" w:firstRow="0" w:lastRow="0" w:firstColumn="1" w:lastColumn="0" w:oddVBand="0" w:evenVBand="0" w:oddHBand="0" w:evenHBand="0" w:firstRowFirstColumn="0" w:firstRowLastColumn="0" w:lastRowFirstColumn="0" w:lastRowLastColumn="0"/>
            <w:tcW w:w="0" w:type="auto"/>
            <w:hideMark/>
          </w:tcPr>
          <w:p w14:paraId="52492391" w14:textId="77777777" w:rsidR="006B0B43" w:rsidRPr="006B0B43" w:rsidRDefault="006B0B43" w:rsidP="006B0B43">
            <w:pPr>
              <w:pStyle w:val="Geenafstand"/>
              <w:spacing w:line="360" w:lineRule="auto"/>
              <w:rPr>
                <w:rFonts w:ascii="Aptos Display" w:hAnsi="Aptos Display"/>
                <w:sz w:val="22"/>
                <w:szCs w:val="22"/>
                <w:lang w:val="nl-NL"/>
              </w:rPr>
            </w:pPr>
            <w:r w:rsidRPr="006B0B43">
              <w:rPr>
                <w:rFonts w:ascii="Aptos Display" w:hAnsi="Aptos Display"/>
                <w:sz w:val="22"/>
                <w:szCs w:val="22"/>
                <w:lang w:val="nl-NL"/>
              </w:rPr>
              <w:t>KC2 – Omgeving</w:t>
            </w:r>
          </w:p>
        </w:tc>
        <w:tc>
          <w:tcPr>
            <w:tcW w:w="0" w:type="auto"/>
            <w:hideMark/>
          </w:tcPr>
          <w:p w14:paraId="5AE65A0D" w14:textId="77777777" w:rsidR="006B0B43" w:rsidRPr="006B0B43" w:rsidRDefault="006B0B43" w:rsidP="006B0B43">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6B0B43">
              <w:rPr>
                <w:rFonts w:ascii="Aptos Display" w:hAnsi="Aptos Display"/>
                <w:sz w:val="22"/>
                <w:szCs w:val="22"/>
                <w:lang w:val="nl-NL"/>
              </w:rPr>
              <w:t>☐</w:t>
            </w:r>
          </w:p>
        </w:tc>
        <w:tc>
          <w:tcPr>
            <w:tcW w:w="0" w:type="auto"/>
            <w:hideMark/>
          </w:tcPr>
          <w:p w14:paraId="52197F89" w14:textId="77777777" w:rsidR="006B0B43" w:rsidRPr="006B0B43" w:rsidRDefault="006B0B43" w:rsidP="006B0B43">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6B0B43">
              <w:rPr>
                <w:rFonts w:ascii="Aptos Display" w:hAnsi="Aptos Display"/>
                <w:sz w:val="22"/>
                <w:szCs w:val="22"/>
                <w:lang w:val="nl-NL"/>
              </w:rPr>
              <w:t>☐</w:t>
            </w:r>
          </w:p>
        </w:tc>
        <w:tc>
          <w:tcPr>
            <w:tcW w:w="0" w:type="auto"/>
            <w:hideMark/>
          </w:tcPr>
          <w:p w14:paraId="373E8A4E" w14:textId="77777777" w:rsidR="006B0B43" w:rsidRPr="006B0B43" w:rsidRDefault="006B0B43" w:rsidP="006B0B43">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6B0B43">
              <w:rPr>
                <w:rFonts w:ascii="Aptos Display" w:hAnsi="Aptos Display"/>
                <w:sz w:val="22"/>
                <w:szCs w:val="22"/>
                <w:lang w:val="nl-NL"/>
              </w:rPr>
              <w:t>☐</w:t>
            </w:r>
          </w:p>
        </w:tc>
      </w:tr>
      <w:tr w:rsidR="006B0B43" w:rsidRPr="006B0B43" w14:paraId="1F2E176C" w14:textId="77777777" w:rsidTr="00DA0F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71D470D" w14:textId="77777777" w:rsidR="006B0B43" w:rsidRPr="006B0B43" w:rsidRDefault="006B0B43" w:rsidP="006B0B43">
            <w:pPr>
              <w:pStyle w:val="Geenafstand"/>
              <w:spacing w:line="360" w:lineRule="auto"/>
              <w:rPr>
                <w:rFonts w:ascii="Aptos Display" w:hAnsi="Aptos Display"/>
                <w:sz w:val="22"/>
                <w:szCs w:val="22"/>
                <w:lang w:val="nl-NL"/>
              </w:rPr>
            </w:pPr>
            <w:r w:rsidRPr="006B0B43">
              <w:rPr>
                <w:rFonts w:ascii="Aptos Display" w:hAnsi="Aptos Display"/>
                <w:sz w:val="22"/>
                <w:szCs w:val="22"/>
                <w:lang w:val="nl-NL"/>
              </w:rPr>
              <w:t>KC3 – Duurzaamheid en ecologie</w:t>
            </w:r>
          </w:p>
        </w:tc>
        <w:tc>
          <w:tcPr>
            <w:tcW w:w="0" w:type="auto"/>
            <w:hideMark/>
          </w:tcPr>
          <w:p w14:paraId="593B8222" w14:textId="77777777" w:rsidR="006B0B43" w:rsidRPr="006B0B43" w:rsidRDefault="006B0B43" w:rsidP="006B0B43">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6B0B43">
              <w:rPr>
                <w:rFonts w:ascii="Aptos Display" w:hAnsi="Aptos Display"/>
                <w:sz w:val="22"/>
                <w:szCs w:val="22"/>
                <w:lang w:val="nl-NL"/>
              </w:rPr>
              <w:t>☐</w:t>
            </w:r>
          </w:p>
        </w:tc>
        <w:tc>
          <w:tcPr>
            <w:tcW w:w="0" w:type="auto"/>
            <w:hideMark/>
          </w:tcPr>
          <w:p w14:paraId="5AFC25F8" w14:textId="77777777" w:rsidR="006B0B43" w:rsidRPr="006B0B43" w:rsidRDefault="006B0B43" w:rsidP="006B0B43">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6B0B43">
              <w:rPr>
                <w:rFonts w:ascii="Aptos Display" w:hAnsi="Aptos Display"/>
                <w:sz w:val="22"/>
                <w:szCs w:val="22"/>
                <w:lang w:val="nl-NL"/>
              </w:rPr>
              <w:t>☐</w:t>
            </w:r>
          </w:p>
        </w:tc>
        <w:tc>
          <w:tcPr>
            <w:tcW w:w="0" w:type="auto"/>
            <w:hideMark/>
          </w:tcPr>
          <w:p w14:paraId="16499036" w14:textId="77777777" w:rsidR="006B0B43" w:rsidRPr="006B0B43" w:rsidRDefault="006B0B43" w:rsidP="006B0B43">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6B0B43">
              <w:rPr>
                <w:rFonts w:ascii="Aptos Display" w:hAnsi="Aptos Display"/>
                <w:sz w:val="22"/>
                <w:szCs w:val="22"/>
                <w:lang w:val="nl-NL"/>
              </w:rPr>
              <w:t>☐</w:t>
            </w:r>
          </w:p>
        </w:tc>
      </w:tr>
    </w:tbl>
    <w:p w14:paraId="4C218831" w14:textId="77777777" w:rsidR="00DA0F96" w:rsidRDefault="00DA0F96" w:rsidP="006B0B43">
      <w:pPr>
        <w:pStyle w:val="Geenafstand"/>
        <w:spacing w:line="360" w:lineRule="auto"/>
        <w:rPr>
          <w:rFonts w:ascii="Aptos Display" w:hAnsi="Aptos Display"/>
          <w:b/>
          <w:bCs/>
          <w:sz w:val="22"/>
          <w:szCs w:val="22"/>
          <w:lang w:val="nl-NL"/>
        </w:rPr>
      </w:pPr>
    </w:p>
    <w:p w14:paraId="11169FF4" w14:textId="4A6F23FA" w:rsidR="00285558" w:rsidRPr="00944F8E" w:rsidRDefault="00EE1BAA" w:rsidP="00773CEA">
      <w:pPr>
        <w:pStyle w:val="Geenafstand"/>
        <w:spacing w:line="360" w:lineRule="auto"/>
        <w:rPr>
          <w:rFonts w:ascii="Aptos Display" w:hAnsi="Aptos Display"/>
          <w:sz w:val="22"/>
          <w:szCs w:val="22"/>
          <w:lang w:val="nl-NL"/>
        </w:rPr>
      </w:pPr>
      <w:r w:rsidRPr="00944F8E">
        <w:rPr>
          <w:rFonts w:ascii="Aptos Display" w:hAnsi="Aptos Display"/>
          <w:b/>
          <w:sz w:val="22"/>
          <w:szCs w:val="22"/>
          <w:lang w:val="nl-NL"/>
        </w:rPr>
        <w:t xml:space="preserve">Instructie: </w:t>
      </w:r>
      <w:r w:rsidRPr="00944F8E">
        <w:rPr>
          <w:rFonts w:ascii="Aptos Display" w:hAnsi="Aptos Display"/>
          <w:sz w:val="22"/>
          <w:szCs w:val="22"/>
          <w:lang w:val="nl-NL"/>
        </w:rPr>
        <w:t xml:space="preserve">vink per kerncompetentie precies één referentieproject aan. </w:t>
      </w:r>
      <w:proofErr w:type="gramStart"/>
      <w:r w:rsidRPr="00944F8E">
        <w:rPr>
          <w:rFonts w:ascii="Aptos Display" w:hAnsi="Aptos Display"/>
          <w:sz w:val="22"/>
          <w:szCs w:val="22"/>
          <w:lang w:val="nl-NL"/>
        </w:rPr>
        <w:t>Indien</w:t>
      </w:r>
      <w:proofErr w:type="gramEnd"/>
      <w:r w:rsidRPr="00944F8E">
        <w:rPr>
          <w:rFonts w:ascii="Aptos Display" w:hAnsi="Aptos Display"/>
          <w:sz w:val="22"/>
          <w:szCs w:val="22"/>
          <w:lang w:val="nl-NL"/>
        </w:rPr>
        <w:t xml:space="preserve"> slechts één referentieproject wordt ingediend, dient dit project voor alle drie de kerncompetenties te worden aangewezen. </w:t>
      </w:r>
      <w:proofErr w:type="gramStart"/>
      <w:r w:rsidRPr="00944F8E">
        <w:rPr>
          <w:rFonts w:ascii="Aptos Display" w:hAnsi="Aptos Display"/>
          <w:sz w:val="22"/>
          <w:szCs w:val="22"/>
          <w:lang w:val="nl-NL"/>
        </w:rPr>
        <w:t>Indien</w:t>
      </w:r>
      <w:proofErr w:type="gramEnd"/>
      <w:r w:rsidRPr="00944F8E">
        <w:rPr>
          <w:rFonts w:ascii="Aptos Display" w:hAnsi="Aptos Display"/>
          <w:sz w:val="22"/>
          <w:szCs w:val="22"/>
          <w:lang w:val="nl-NL"/>
        </w:rPr>
        <w:t xml:space="preserve"> twee referentieprojecten worden ingediend, blijven de vakjes onder Referentieproject 3 leeg.</w:t>
      </w:r>
    </w:p>
    <w:p w14:paraId="172C21FA" w14:textId="77777777" w:rsidR="00EE1BAA" w:rsidRDefault="00EE1BAA" w:rsidP="00D3042A">
      <w:pPr>
        <w:pStyle w:val="Geenafstand"/>
        <w:spacing w:line="360" w:lineRule="auto"/>
        <w:rPr>
          <w:rFonts w:ascii="Aptos Display" w:hAnsi="Aptos Display"/>
          <w:sz w:val="22"/>
          <w:szCs w:val="22"/>
          <w:lang w:val="nl-NL"/>
        </w:rPr>
      </w:pPr>
    </w:p>
    <w:p w14:paraId="7608661B" w14:textId="4A67796F" w:rsidR="00285558" w:rsidRPr="00944F8E" w:rsidRDefault="00D3042A" w:rsidP="00D3042A">
      <w:pPr>
        <w:spacing w:line="360" w:lineRule="auto"/>
        <w:rPr>
          <w:rFonts w:ascii="Aptos Display" w:hAnsi="Aptos Display"/>
          <w:sz w:val="22"/>
          <w:szCs w:val="22"/>
          <w:lang w:val="nl-NL"/>
        </w:rPr>
      </w:pPr>
      <w:r w:rsidRPr="00944F8E">
        <w:rPr>
          <w:rFonts w:ascii="Aptos Display" w:hAnsi="Aptos Display"/>
          <w:sz w:val="22"/>
          <w:szCs w:val="22"/>
          <w:lang w:val="nl-NL"/>
        </w:rPr>
        <w:t>Een ingediend referentieproject dat niet voor een kerncompetentie is aangewezen, wordt niet betrokken bij de inhoudelijke beoordeling van de kerncompetenties of bij de nadere selectie en rangschikking. Een dergelijk referentieproject kan wel worden gebruikt om aan te tonen dat de ontwikkelende partij zelf een ontwikkelende of risicodragende rol heeft vervuld.</w:t>
      </w:r>
      <w:r w:rsidR="00285558" w:rsidRPr="00944F8E">
        <w:rPr>
          <w:rFonts w:ascii="Aptos Display" w:hAnsi="Aptos Display"/>
          <w:sz w:val="22"/>
          <w:szCs w:val="22"/>
          <w:lang w:val="nl-NL"/>
        </w:rPr>
        <w:br w:type="page"/>
      </w:r>
    </w:p>
    <w:p w14:paraId="1A1B2691" w14:textId="46744859" w:rsidR="00C20DB2" w:rsidRPr="00285558" w:rsidRDefault="0002753A" w:rsidP="00285558">
      <w:pPr>
        <w:pStyle w:val="Geenafstand"/>
        <w:spacing w:line="360" w:lineRule="auto"/>
        <w:rPr>
          <w:rStyle w:val="Kop2Char"/>
          <w:rFonts w:ascii="Aptos Display" w:eastAsiaTheme="minorEastAsia" w:hAnsi="Aptos Display" w:cstheme="minorBidi"/>
          <w:color w:val="auto"/>
          <w:sz w:val="22"/>
          <w:szCs w:val="22"/>
          <w:lang w:val="nl-NL"/>
        </w:rPr>
      </w:pPr>
      <w:r w:rsidRPr="00944F8E">
        <w:rPr>
          <w:rStyle w:val="Kop2Char"/>
          <w:b/>
          <w:sz w:val="28"/>
          <w:szCs w:val="28"/>
          <w:lang w:val="nl-NL"/>
        </w:rPr>
        <w:lastRenderedPageBreak/>
        <w:t>4. Invulinstructie per referentieproject</w:t>
      </w:r>
    </w:p>
    <w:p w14:paraId="7F3B641B" w14:textId="77777777" w:rsidR="0032383D" w:rsidRPr="0032383D" w:rsidRDefault="0032383D" w:rsidP="0032383D">
      <w:pPr>
        <w:pStyle w:val="Geenafstand"/>
        <w:spacing w:line="360" w:lineRule="auto"/>
        <w:rPr>
          <w:rFonts w:ascii="Aptos Display" w:hAnsi="Aptos Display"/>
          <w:sz w:val="22"/>
          <w:szCs w:val="22"/>
          <w:lang w:val="nl-NL"/>
        </w:rPr>
      </w:pPr>
      <w:r w:rsidRPr="0032383D">
        <w:rPr>
          <w:rFonts w:ascii="Aptos Display" w:hAnsi="Aptos Display"/>
          <w:sz w:val="22"/>
          <w:szCs w:val="22"/>
          <w:lang w:val="nl-NL"/>
        </w:rPr>
        <w:t xml:space="preserve">Gebruik voor ieder ingediend referentieproject het daarvoor bestemde formulier. </w:t>
      </w:r>
      <w:proofErr w:type="gramStart"/>
      <w:r w:rsidRPr="0032383D">
        <w:rPr>
          <w:rFonts w:ascii="Aptos Display" w:hAnsi="Aptos Display"/>
          <w:sz w:val="22"/>
          <w:szCs w:val="22"/>
          <w:lang w:val="nl-NL"/>
        </w:rPr>
        <w:t>Indien</w:t>
      </w:r>
      <w:proofErr w:type="gramEnd"/>
      <w:r w:rsidRPr="0032383D">
        <w:rPr>
          <w:rFonts w:ascii="Aptos Display" w:hAnsi="Aptos Display"/>
          <w:sz w:val="22"/>
          <w:szCs w:val="22"/>
          <w:lang w:val="nl-NL"/>
        </w:rPr>
        <w:t xml:space="preserve"> één referentieproject wordt ingediend, wordt uitsluitend het formulier voor Referentieproject 1 ingevuld. Indien twee of drie referentieprojecten worden ingediend, worden ook de formulieren voor Referentieproject 2 respectievelijk Referentieproject 3 ingevuld.</w:t>
      </w:r>
    </w:p>
    <w:p w14:paraId="247C58E5" w14:textId="77777777" w:rsidR="0032383D" w:rsidRPr="0032383D" w:rsidRDefault="0032383D" w:rsidP="0032383D">
      <w:pPr>
        <w:pStyle w:val="Geenafstand"/>
        <w:spacing w:line="360" w:lineRule="auto"/>
        <w:rPr>
          <w:rFonts w:ascii="Aptos Display" w:hAnsi="Aptos Display"/>
          <w:sz w:val="22"/>
          <w:szCs w:val="22"/>
          <w:lang w:val="nl-NL"/>
        </w:rPr>
      </w:pPr>
      <w:r w:rsidRPr="0032383D">
        <w:rPr>
          <w:rFonts w:ascii="Aptos Display" w:hAnsi="Aptos Display"/>
          <w:sz w:val="22"/>
          <w:szCs w:val="22"/>
          <w:lang w:val="nl-NL"/>
        </w:rPr>
        <w:t>Vul per referentieproject uitsluitend de kerncompetentie of kerncompetenties in waarvoor het betreffende project in hoofdstuk 3 is aangewezen. Vermeld bij de overige kerncompetenties “niet van toepassing”.</w:t>
      </w:r>
    </w:p>
    <w:p w14:paraId="2E8EC15C" w14:textId="77777777" w:rsidR="00070CA5" w:rsidRPr="00944F8E" w:rsidRDefault="00070CA5" w:rsidP="00C20DB2">
      <w:pPr>
        <w:pStyle w:val="Geenafstand"/>
        <w:spacing w:line="360" w:lineRule="auto"/>
        <w:rPr>
          <w:rFonts w:ascii="Aptos Display" w:hAnsi="Aptos Display"/>
          <w:sz w:val="22"/>
          <w:szCs w:val="22"/>
          <w:lang w:val="nl-NL"/>
        </w:rPr>
      </w:pPr>
    </w:p>
    <w:p w14:paraId="432F3EAA" w14:textId="030D245B" w:rsidR="00070CA5" w:rsidRPr="00D43E87" w:rsidRDefault="00D43E87" w:rsidP="00D43E87">
      <w:pPr>
        <w:pStyle w:val="Kop3"/>
        <w:rPr>
          <w:sz w:val="24"/>
          <w:szCs w:val="24"/>
          <w:lang w:val="nl-NL"/>
        </w:rPr>
      </w:pPr>
      <w:r w:rsidRPr="00D43E87">
        <w:rPr>
          <w:sz w:val="24"/>
          <w:szCs w:val="24"/>
          <w:lang w:val="nl-NL"/>
        </w:rPr>
        <w:t xml:space="preserve">4.1 </w:t>
      </w:r>
      <w:r w:rsidR="00070CA5" w:rsidRPr="00D43E87">
        <w:rPr>
          <w:sz w:val="24"/>
          <w:szCs w:val="24"/>
          <w:lang w:val="nl-NL"/>
        </w:rPr>
        <w:t>Referentieproject 1</w:t>
      </w:r>
    </w:p>
    <w:p w14:paraId="0683E810" w14:textId="1F482538" w:rsidR="00070CA5" w:rsidRDefault="00070CA5" w:rsidP="00070CA5">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 xml:space="preserve">Vul onderstaande gegevens volledig, concreet en verifieerbaar in. </w:t>
      </w:r>
      <w:proofErr w:type="gramStart"/>
      <w:r w:rsidRPr="00070CA5">
        <w:rPr>
          <w:rFonts w:ascii="Aptos Display" w:hAnsi="Aptos Display"/>
          <w:sz w:val="22"/>
          <w:szCs w:val="22"/>
          <w:lang w:val="nl-NL"/>
        </w:rPr>
        <w:t>Indien</w:t>
      </w:r>
      <w:proofErr w:type="gramEnd"/>
      <w:r w:rsidRPr="00070CA5">
        <w:rPr>
          <w:rFonts w:ascii="Aptos Display" w:hAnsi="Aptos Display"/>
          <w:sz w:val="22"/>
          <w:szCs w:val="22"/>
          <w:lang w:val="nl-NL"/>
        </w:rPr>
        <w:t xml:space="preserve"> een onderdeel niet van toepassing is, vermeld dan “niet van toepassing” en licht dit waar nodig kort toe.</w:t>
      </w:r>
    </w:p>
    <w:p w14:paraId="00DC95F9" w14:textId="77777777" w:rsidR="00070CA5" w:rsidRPr="00070CA5" w:rsidRDefault="00070CA5" w:rsidP="00070CA5">
      <w:pPr>
        <w:pStyle w:val="Geenafstand"/>
        <w:spacing w:line="360" w:lineRule="auto"/>
        <w:rPr>
          <w:rFonts w:ascii="Aptos Display" w:hAnsi="Aptos Display"/>
          <w:sz w:val="22"/>
          <w:szCs w:val="22"/>
          <w:lang w:val="nl-NL"/>
        </w:rPr>
      </w:pPr>
    </w:p>
    <w:tbl>
      <w:tblPr>
        <w:tblStyle w:val="Rastertabel4-Accent1"/>
        <w:tblW w:w="0" w:type="auto"/>
        <w:tblLook w:val="04A0" w:firstRow="1" w:lastRow="0" w:firstColumn="1" w:lastColumn="0" w:noHBand="0" w:noVBand="1"/>
      </w:tblPr>
      <w:tblGrid>
        <w:gridCol w:w="3149"/>
        <w:gridCol w:w="7041"/>
      </w:tblGrid>
      <w:tr w:rsidR="00070CA5" w:rsidRPr="00070CA5" w14:paraId="7A637AB8" w14:textId="77777777" w:rsidTr="006C0CA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auto"/>
            <w:hideMark/>
          </w:tcPr>
          <w:p w14:paraId="0D6A5B4C" w14:textId="77777777" w:rsidR="00070CA5" w:rsidRPr="00070CA5" w:rsidRDefault="00070CA5" w:rsidP="00070CA5">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Onderdeel</w:t>
            </w:r>
          </w:p>
        </w:tc>
        <w:tc>
          <w:tcPr>
            <w:tcW w:w="0" w:type="auto"/>
            <w:hideMark/>
          </w:tcPr>
          <w:p w14:paraId="443D2FE7" w14:textId="77777777" w:rsidR="00070CA5" w:rsidRPr="00070CA5" w:rsidRDefault="00070CA5" w:rsidP="00070CA5">
            <w:pPr>
              <w:pStyle w:val="Geenafstand"/>
              <w:spacing w:line="360" w:lineRule="auto"/>
              <w:cnfStyle w:val="100000000000" w:firstRow="1"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070CA5">
              <w:rPr>
                <w:rFonts w:ascii="Aptos Display" w:hAnsi="Aptos Display"/>
                <w:sz w:val="22"/>
                <w:szCs w:val="22"/>
                <w:lang w:val="nl-NL"/>
              </w:rPr>
              <w:t>In te vullen door gegadigde</w:t>
            </w:r>
          </w:p>
        </w:tc>
      </w:tr>
      <w:tr w:rsidR="00070CA5" w:rsidRPr="00070CA5" w14:paraId="32A17600" w14:textId="77777777" w:rsidTr="00070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567E1D3" w14:textId="77777777" w:rsidR="00070CA5" w:rsidRPr="00070CA5" w:rsidRDefault="00070CA5" w:rsidP="00070CA5">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Naam project</w:t>
            </w:r>
          </w:p>
        </w:tc>
        <w:tc>
          <w:tcPr>
            <w:tcW w:w="0" w:type="auto"/>
            <w:hideMark/>
          </w:tcPr>
          <w:p w14:paraId="0D4F3498" w14:textId="77777777" w:rsidR="00070CA5" w:rsidRPr="00070CA5" w:rsidRDefault="00070CA5" w:rsidP="00070CA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
        </w:tc>
      </w:tr>
      <w:tr w:rsidR="00070CA5" w:rsidRPr="00070CA5" w14:paraId="4BBA9423" w14:textId="77777777" w:rsidTr="00070CA5">
        <w:tc>
          <w:tcPr>
            <w:cnfStyle w:val="001000000000" w:firstRow="0" w:lastRow="0" w:firstColumn="1" w:lastColumn="0" w:oddVBand="0" w:evenVBand="0" w:oddHBand="0" w:evenHBand="0" w:firstRowFirstColumn="0" w:firstRowLastColumn="0" w:lastRowFirstColumn="0" w:lastRowLastColumn="0"/>
            <w:tcW w:w="0" w:type="auto"/>
            <w:hideMark/>
          </w:tcPr>
          <w:p w14:paraId="77389C1D" w14:textId="77777777" w:rsidR="00070CA5" w:rsidRPr="00070CA5" w:rsidRDefault="00070CA5" w:rsidP="00070CA5">
            <w:pPr>
              <w:pStyle w:val="Geenafstand"/>
              <w:spacing w:line="360" w:lineRule="auto"/>
              <w:rPr>
                <w:rFonts w:ascii="Aptos Display" w:hAnsi="Aptos Display"/>
                <w:sz w:val="22"/>
                <w:szCs w:val="22"/>
                <w:lang w:val="nl-NL"/>
              </w:rPr>
            </w:pPr>
            <w:proofErr w:type="gramStart"/>
            <w:r w:rsidRPr="00070CA5">
              <w:rPr>
                <w:rFonts w:ascii="Aptos Display" w:hAnsi="Aptos Display"/>
                <w:sz w:val="22"/>
                <w:szCs w:val="22"/>
                <w:lang w:val="nl-NL"/>
              </w:rPr>
              <w:t>Locatie project</w:t>
            </w:r>
            <w:proofErr w:type="gramEnd"/>
          </w:p>
        </w:tc>
        <w:tc>
          <w:tcPr>
            <w:tcW w:w="0" w:type="auto"/>
            <w:hideMark/>
          </w:tcPr>
          <w:p w14:paraId="51C9F4A1" w14:textId="77777777" w:rsidR="00070CA5" w:rsidRPr="00070CA5" w:rsidRDefault="00070CA5" w:rsidP="00070CA5">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p>
        </w:tc>
      </w:tr>
      <w:tr w:rsidR="00070CA5" w:rsidRPr="00070CA5" w14:paraId="4B3557AA" w14:textId="77777777" w:rsidTr="00070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FD1DFC6" w14:textId="77777777" w:rsidR="00070CA5" w:rsidRPr="00070CA5" w:rsidRDefault="00070CA5" w:rsidP="00070CA5">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Korte projectomschrijving</w:t>
            </w:r>
          </w:p>
        </w:tc>
        <w:tc>
          <w:tcPr>
            <w:tcW w:w="0" w:type="auto"/>
            <w:hideMark/>
          </w:tcPr>
          <w:p w14:paraId="41829FB2" w14:textId="77777777" w:rsidR="00070CA5" w:rsidRPr="00070CA5" w:rsidRDefault="00070CA5" w:rsidP="00070CA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070CA5">
              <w:rPr>
                <w:rFonts w:ascii="Aptos Display" w:hAnsi="Aptos Display"/>
                <w:sz w:val="22"/>
                <w:szCs w:val="22"/>
                <w:lang w:val="nl-NL"/>
              </w:rPr>
              <w:t>Geef een korte omschrijving van de aard van het project, de opgave en het gerealiseerde of in uitvoering genomen resultaat.</w:t>
            </w:r>
          </w:p>
        </w:tc>
      </w:tr>
      <w:tr w:rsidR="00070CA5" w:rsidRPr="00070CA5" w14:paraId="004EA972" w14:textId="77777777" w:rsidTr="00070CA5">
        <w:tc>
          <w:tcPr>
            <w:cnfStyle w:val="001000000000" w:firstRow="0" w:lastRow="0" w:firstColumn="1" w:lastColumn="0" w:oddVBand="0" w:evenVBand="0" w:oddHBand="0" w:evenHBand="0" w:firstRowFirstColumn="0" w:firstRowLastColumn="0" w:lastRowFirstColumn="0" w:lastRowLastColumn="0"/>
            <w:tcW w:w="0" w:type="auto"/>
            <w:hideMark/>
          </w:tcPr>
          <w:p w14:paraId="5870F317" w14:textId="77777777" w:rsidR="00070CA5" w:rsidRPr="00070CA5" w:rsidRDefault="00070CA5" w:rsidP="00070CA5">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Omvang project</w:t>
            </w:r>
          </w:p>
        </w:tc>
        <w:tc>
          <w:tcPr>
            <w:tcW w:w="0" w:type="auto"/>
            <w:hideMark/>
          </w:tcPr>
          <w:p w14:paraId="002AAD80" w14:textId="77777777" w:rsidR="00070CA5" w:rsidRPr="00070CA5" w:rsidRDefault="00070CA5" w:rsidP="00070CA5">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070CA5">
              <w:rPr>
                <w:rFonts w:ascii="Aptos Display" w:hAnsi="Aptos Display"/>
                <w:sz w:val="22"/>
                <w:szCs w:val="22"/>
                <w:lang w:val="nl-NL"/>
              </w:rPr>
              <w:t>Vermeld onder meer het aantal woningen, de woningtypen, de omvang van het projectgebied en, indien van toepassing, het aandeel openbaar en/of gemeenschappelijk gebied.</w:t>
            </w:r>
          </w:p>
        </w:tc>
      </w:tr>
      <w:tr w:rsidR="00070CA5" w:rsidRPr="00070CA5" w14:paraId="2C3E517F" w14:textId="77777777" w:rsidTr="00070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4C738C1" w14:textId="77777777" w:rsidR="00070CA5" w:rsidRPr="00070CA5" w:rsidRDefault="00070CA5" w:rsidP="00070CA5">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Status project</w:t>
            </w:r>
          </w:p>
        </w:tc>
        <w:tc>
          <w:tcPr>
            <w:tcW w:w="0" w:type="auto"/>
            <w:hideMark/>
          </w:tcPr>
          <w:p w14:paraId="49D9311F" w14:textId="110280E6" w:rsidR="00070CA5" w:rsidRPr="00070CA5" w:rsidRDefault="009D6340" w:rsidP="00070CA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944F8E">
              <w:rPr>
                <w:rFonts w:ascii="Aptos Display" w:hAnsi="Aptos Display"/>
                <w:sz w:val="22"/>
                <w:szCs w:val="22"/>
                <w:lang w:val="nl-NL"/>
              </w:rPr>
              <w:t>Geef aan of het project is opgeleverd of in uitvoering is genomen</w:t>
            </w:r>
            <w:r w:rsidR="003C350E">
              <w:rPr>
                <w:rFonts w:ascii="Aptos Display" w:hAnsi="Aptos Display"/>
                <w:sz w:val="22"/>
                <w:szCs w:val="22"/>
                <w:lang w:val="nl-NL"/>
              </w:rPr>
              <w:t>.</w:t>
            </w:r>
          </w:p>
        </w:tc>
      </w:tr>
      <w:tr w:rsidR="00070CA5" w:rsidRPr="00070CA5" w14:paraId="3DBD96C8" w14:textId="77777777" w:rsidTr="00070CA5">
        <w:tc>
          <w:tcPr>
            <w:cnfStyle w:val="001000000000" w:firstRow="0" w:lastRow="0" w:firstColumn="1" w:lastColumn="0" w:oddVBand="0" w:evenVBand="0" w:oddHBand="0" w:evenHBand="0" w:firstRowFirstColumn="0" w:firstRowLastColumn="0" w:lastRowFirstColumn="0" w:lastRowLastColumn="0"/>
            <w:tcW w:w="0" w:type="auto"/>
            <w:hideMark/>
          </w:tcPr>
          <w:p w14:paraId="6DC949CE" w14:textId="77777777" w:rsidR="00070CA5" w:rsidRPr="00070CA5" w:rsidRDefault="00070CA5" w:rsidP="00070CA5">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Start uitvoering</w:t>
            </w:r>
          </w:p>
        </w:tc>
        <w:tc>
          <w:tcPr>
            <w:tcW w:w="0" w:type="auto"/>
            <w:hideMark/>
          </w:tcPr>
          <w:p w14:paraId="5E21476A" w14:textId="77777777" w:rsidR="00070CA5" w:rsidRPr="00070CA5" w:rsidRDefault="00070CA5" w:rsidP="00070CA5">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p>
        </w:tc>
      </w:tr>
      <w:tr w:rsidR="00070CA5" w:rsidRPr="00070CA5" w14:paraId="7E61F21B" w14:textId="77777777" w:rsidTr="00070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D4E585D" w14:textId="77777777" w:rsidR="00070CA5" w:rsidRPr="00070CA5" w:rsidRDefault="00070CA5" w:rsidP="00070CA5">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Oplevering/beoogde oplevering</w:t>
            </w:r>
          </w:p>
        </w:tc>
        <w:tc>
          <w:tcPr>
            <w:tcW w:w="0" w:type="auto"/>
            <w:hideMark/>
          </w:tcPr>
          <w:p w14:paraId="31A0BC3B" w14:textId="77777777" w:rsidR="00070CA5" w:rsidRPr="00070CA5" w:rsidRDefault="00070CA5" w:rsidP="00070CA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
        </w:tc>
      </w:tr>
      <w:tr w:rsidR="00070CA5" w:rsidRPr="00070CA5" w14:paraId="79400F9F" w14:textId="77777777" w:rsidTr="00070CA5">
        <w:tc>
          <w:tcPr>
            <w:cnfStyle w:val="001000000000" w:firstRow="0" w:lastRow="0" w:firstColumn="1" w:lastColumn="0" w:oddVBand="0" w:evenVBand="0" w:oddHBand="0" w:evenHBand="0" w:firstRowFirstColumn="0" w:firstRowLastColumn="0" w:lastRowFirstColumn="0" w:lastRowLastColumn="0"/>
            <w:tcW w:w="0" w:type="auto"/>
            <w:hideMark/>
          </w:tcPr>
          <w:p w14:paraId="0E91EB60" w14:textId="77777777" w:rsidR="00070CA5" w:rsidRPr="00070CA5" w:rsidRDefault="00070CA5" w:rsidP="00070CA5">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Opdrachtgever</w:t>
            </w:r>
          </w:p>
        </w:tc>
        <w:tc>
          <w:tcPr>
            <w:tcW w:w="0" w:type="auto"/>
            <w:hideMark/>
          </w:tcPr>
          <w:p w14:paraId="0EFF7534" w14:textId="77777777" w:rsidR="00070CA5" w:rsidRPr="00070CA5" w:rsidRDefault="00070CA5" w:rsidP="00070CA5">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p>
        </w:tc>
      </w:tr>
      <w:tr w:rsidR="00070CA5" w:rsidRPr="00070CA5" w14:paraId="621B844E" w14:textId="77777777" w:rsidTr="00070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9A44EC2" w14:textId="3A0774F5" w:rsidR="00070CA5" w:rsidRPr="00070CA5" w:rsidRDefault="00070CA5" w:rsidP="00070CA5">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Contactpersoon/</w:t>
            </w:r>
            <w:r w:rsidR="009620D1">
              <w:rPr>
                <w:rFonts w:ascii="Aptos Display" w:hAnsi="Aptos Display"/>
                <w:b w:val="0"/>
                <w:bCs w:val="0"/>
                <w:sz w:val="22"/>
                <w:szCs w:val="22"/>
                <w:lang w:val="nl-NL"/>
              </w:rPr>
              <w:t xml:space="preserve"> </w:t>
            </w:r>
            <w:proofErr w:type="spellStart"/>
            <w:r w:rsidR="003C350E" w:rsidRPr="003C350E">
              <w:rPr>
                <w:rFonts w:ascii="Aptos Display" w:hAnsi="Aptos Display"/>
                <w:sz w:val="22"/>
                <w:szCs w:val="22"/>
              </w:rPr>
              <w:t>referentiepersoon</w:t>
            </w:r>
            <w:proofErr w:type="spellEnd"/>
          </w:p>
        </w:tc>
        <w:tc>
          <w:tcPr>
            <w:tcW w:w="0" w:type="auto"/>
            <w:hideMark/>
          </w:tcPr>
          <w:p w14:paraId="1F6E3608" w14:textId="77777777" w:rsidR="00070CA5" w:rsidRPr="00070CA5" w:rsidRDefault="00070CA5" w:rsidP="00070CA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070CA5">
              <w:rPr>
                <w:rFonts w:ascii="Aptos Display" w:hAnsi="Aptos Display"/>
                <w:sz w:val="22"/>
                <w:szCs w:val="22"/>
                <w:lang w:val="nl-NL"/>
              </w:rPr>
              <w:t>Vermeld naam, functie, telefoonnummer en e-mailadres ten behoeve van eventuele verificatie.</w:t>
            </w:r>
          </w:p>
        </w:tc>
      </w:tr>
      <w:tr w:rsidR="00070CA5" w:rsidRPr="00070CA5" w14:paraId="719D114F" w14:textId="77777777" w:rsidTr="00070CA5">
        <w:tc>
          <w:tcPr>
            <w:cnfStyle w:val="001000000000" w:firstRow="0" w:lastRow="0" w:firstColumn="1" w:lastColumn="0" w:oddVBand="0" w:evenVBand="0" w:oddHBand="0" w:evenHBand="0" w:firstRowFirstColumn="0" w:firstRowLastColumn="0" w:lastRowFirstColumn="0" w:lastRowLastColumn="0"/>
            <w:tcW w:w="0" w:type="auto"/>
            <w:hideMark/>
          </w:tcPr>
          <w:p w14:paraId="54AF9567" w14:textId="57D4AC86" w:rsidR="00070CA5" w:rsidRPr="00070CA5" w:rsidRDefault="00FE2A34" w:rsidP="00070CA5">
            <w:pPr>
              <w:pStyle w:val="Geenafstand"/>
              <w:spacing w:line="360" w:lineRule="auto"/>
              <w:rPr>
                <w:rFonts w:ascii="Aptos Display" w:hAnsi="Aptos Display"/>
                <w:sz w:val="22"/>
                <w:szCs w:val="22"/>
                <w:lang w:val="nl-NL"/>
              </w:rPr>
            </w:pPr>
            <w:r w:rsidRPr="00944F8E">
              <w:rPr>
                <w:rFonts w:ascii="Aptos Display" w:hAnsi="Aptos Display"/>
                <w:sz w:val="22"/>
                <w:szCs w:val="22"/>
                <w:lang w:val="nl-NL"/>
              </w:rPr>
              <w:t>Partij of partijen op wier ervaring met dit referentieproject een beroep wordt gedaan</w:t>
            </w:r>
          </w:p>
        </w:tc>
        <w:tc>
          <w:tcPr>
            <w:tcW w:w="0" w:type="auto"/>
            <w:hideMark/>
          </w:tcPr>
          <w:p w14:paraId="526813AA" w14:textId="77777777" w:rsidR="002F5E6B" w:rsidRDefault="002F5E6B" w:rsidP="002F5E6B">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2F5E6B">
              <w:rPr>
                <w:rFonts w:ascii="Aptos Display" w:hAnsi="Aptos Display"/>
                <w:sz w:val="22"/>
                <w:szCs w:val="22"/>
                <w:lang w:val="nl-NL"/>
              </w:rPr>
              <w:t>Meerdere antwoorden zijn mogelijk.</w:t>
            </w:r>
          </w:p>
          <w:p w14:paraId="5A590CF9" w14:textId="77777777" w:rsidR="002F5E6B" w:rsidRPr="002F5E6B" w:rsidRDefault="002F5E6B" w:rsidP="002F5E6B">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p>
          <w:p w14:paraId="6F036DED" w14:textId="3DDC6A6B" w:rsidR="00070CA5" w:rsidRPr="00070CA5" w:rsidRDefault="002F5E6B" w:rsidP="000A3F13">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2F5E6B">
              <w:rPr>
                <w:rFonts w:ascii="Aptos Display" w:hAnsi="Aptos Display"/>
                <w:sz w:val="22"/>
                <w:szCs w:val="22"/>
                <w:lang w:val="nl-NL"/>
              </w:rPr>
              <w:t>☐ de ontwikkelende partij</w:t>
            </w:r>
            <w:r w:rsidRPr="002F5E6B">
              <w:rPr>
                <w:rFonts w:ascii="Aptos Display" w:hAnsi="Aptos Display"/>
                <w:sz w:val="22"/>
                <w:szCs w:val="22"/>
                <w:lang w:val="nl-NL"/>
              </w:rPr>
              <w:br/>
              <w:t>☐ één of meer teamleden, namelijk: [vermeld per teamlid de naam van de organisatie en de discipline/rol]</w:t>
            </w:r>
          </w:p>
        </w:tc>
      </w:tr>
      <w:tr w:rsidR="00070CA5" w:rsidRPr="00070CA5" w14:paraId="6E311F6C" w14:textId="77777777" w:rsidTr="00070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1ADF96A" w14:textId="5B3893B8" w:rsidR="00070CA5" w:rsidRPr="00070CA5" w:rsidRDefault="00E67F04" w:rsidP="00070CA5">
            <w:pPr>
              <w:pStyle w:val="Geenafstand"/>
              <w:spacing w:line="360" w:lineRule="auto"/>
              <w:rPr>
                <w:rFonts w:ascii="Aptos Display" w:hAnsi="Aptos Display"/>
                <w:sz w:val="22"/>
                <w:szCs w:val="22"/>
                <w:lang w:val="nl-NL"/>
              </w:rPr>
            </w:pPr>
            <w:r w:rsidRPr="00944F8E">
              <w:rPr>
                <w:rFonts w:ascii="Aptos Display" w:hAnsi="Aptos Display"/>
                <w:sz w:val="22"/>
                <w:szCs w:val="22"/>
                <w:lang w:val="nl-NL"/>
              </w:rPr>
              <w:t>Rol van de betrokken partij of partijen in het referentieproject</w:t>
            </w:r>
          </w:p>
        </w:tc>
        <w:tc>
          <w:tcPr>
            <w:tcW w:w="0" w:type="auto"/>
            <w:hideMark/>
          </w:tcPr>
          <w:p w14:paraId="7A4618C4" w14:textId="3192C38E" w:rsidR="00070CA5" w:rsidRPr="00070CA5" w:rsidRDefault="00CD55A9" w:rsidP="00070CA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944F8E">
              <w:rPr>
                <w:rFonts w:ascii="Aptos Display" w:hAnsi="Aptos Display"/>
                <w:sz w:val="22"/>
                <w:szCs w:val="22"/>
                <w:lang w:val="nl-NL"/>
              </w:rPr>
              <w:t xml:space="preserve">Beschrijf per hierboven genoemde partij concreet welke rol deze in het referentieproject heeft vervuld. Vermeld daarbij welke werkzaamheden, </w:t>
            </w:r>
            <w:r w:rsidRPr="00944F8E">
              <w:rPr>
                <w:rFonts w:ascii="Aptos Display" w:hAnsi="Aptos Display"/>
                <w:sz w:val="22"/>
                <w:szCs w:val="22"/>
                <w:lang w:val="nl-NL"/>
              </w:rPr>
              <w:lastRenderedPageBreak/>
              <w:t>verantwoordelijkheden en, indien van toepassing, ontwikkelende of risicodragende verplichtingen bij iedere partij lagen.</w:t>
            </w:r>
          </w:p>
        </w:tc>
      </w:tr>
      <w:tr w:rsidR="00070CA5" w:rsidRPr="00070CA5" w14:paraId="3F992A0E" w14:textId="77777777" w:rsidTr="00070CA5">
        <w:tc>
          <w:tcPr>
            <w:cnfStyle w:val="001000000000" w:firstRow="0" w:lastRow="0" w:firstColumn="1" w:lastColumn="0" w:oddVBand="0" w:evenVBand="0" w:oddHBand="0" w:evenHBand="0" w:firstRowFirstColumn="0" w:firstRowLastColumn="0" w:lastRowFirstColumn="0" w:lastRowLastColumn="0"/>
            <w:tcW w:w="0" w:type="auto"/>
            <w:hideMark/>
          </w:tcPr>
          <w:p w14:paraId="6D8F54C3" w14:textId="77777777" w:rsidR="00070CA5" w:rsidRPr="00070CA5" w:rsidRDefault="00070CA5" w:rsidP="00070CA5">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lastRenderedPageBreak/>
              <w:t xml:space="preserve">Rol binnen het ontwikkel- en ontwerpteam voor De </w:t>
            </w:r>
            <w:proofErr w:type="spellStart"/>
            <w:r w:rsidRPr="00070CA5">
              <w:rPr>
                <w:rFonts w:ascii="Aptos Display" w:hAnsi="Aptos Display"/>
                <w:sz w:val="22"/>
                <w:szCs w:val="22"/>
                <w:lang w:val="nl-NL"/>
              </w:rPr>
              <w:t>Trime</w:t>
            </w:r>
            <w:proofErr w:type="spellEnd"/>
          </w:p>
        </w:tc>
        <w:tc>
          <w:tcPr>
            <w:tcW w:w="0" w:type="auto"/>
            <w:hideMark/>
          </w:tcPr>
          <w:p w14:paraId="2EB3B7A6" w14:textId="2D219F4D" w:rsidR="00070CA5" w:rsidRPr="00070CA5" w:rsidRDefault="00720163" w:rsidP="00070CA5">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proofErr w:type="gramStart"/>
            <w:r w:rsidRPr="00944F8E">
              <w:rPr>
                <w:rFonts w:ascii="Aptos Display" w:hAnsi="Aptos Display"/>
                <w:sz w:val="22"/>
                <w:szCs w:val="22"/>
                <w:lang w:val="nl-NL"/>
              </w:rPr>
              <w:t>Indien</w:t>
            </w:r>
            <w:proofErr w:type="gramEnd"/>
            <w:r w:rsidRPr="00944F8E">
              <w:rPr>
                <w:rFonts w:ascii="Aptos Display" w:hAnsi="Aptos Display"/>
                <w:sz w:val="22"/>
                <w:szCs w:val="22"/>
                <w:lang w:val="nl-NL"/>
              </w:rPr>
              <w:t xml:space="preserve"> voor dit referentieproject een beroep wordt gedaan op de ervaring van één of meer teamleden, beschrijf dan per teamlid welke rol deze binnen het ontwikkel- en ontwerpteam voor De </w:t>
            </w:r>
            <w:proofErr w:type="spellStart"/>
            <w:r w:rsidRPr="00944F8E">
              <w:rPr>
                <w:rFonts w:ascii="Aptos Display" w:hAnsi="Aptos Display"/>
                <w:sz w:val="22"/>
                <w:szCs w:val="22"/>
                <w:lang w:val="nl-NL"/>
              </w:rPr>
              <w:t>Trime</w:t>
            </w:r>
            <w:proofErr w:type="spellEnd"/>
            <w:r w:rsidRPr="00944F8E">
              <w:rPr>
                <w:rFonts w:ascii="Aptos Display" w:hAnsi="Aptos Display"/>
                <w:sz w:val="22"/>
                <w:szCs w:val="22"/>
                <w:lang w:val="nl-NL"/>
              </w:rPr>
              <w:t xml:space="preserve"> zal vervullen. </w:t>
            </w:r>
            <w:proofErr w:type="spellStart"/>
            <w:r w:rsidRPr="00720163">
              <w:rPr>
                <w:rFonts w:ascii="Aptos Display" w:hAnsi="Aptos Display"/>
                <w:sz w:val="22"/>
                <w:szCs w:val="22"/>
              </w:rPr>
              <w:t>Vermeld</w:t>
            </w:r>
            <w:proofErr w:type="spellEnd"/>
            <w:r w:rsidRPr="00720163">
              <w:rPr>
                <w:rFonts w:ascii="Aptos Display" w:hAnsi="Aptos Display"/>
                <w:sz w:val="22"/>
                <w:szCs w:val="22"/>
              </w:rPr>
              <w:t xml:space="preserve"> in </w:t>
            </w:r>
            <w:proofErr w:type="spellStart"/>
            <w:r w:rsidRPr="00720163">
              <w:rPr>
                <w:rFonts w:ascii="Aptos Display" w:hAnsi="Aptos Display"/>
                <w:sz w:val="22"/>
                <w:szCs w:val="22"/>
              </w:rPr>
              <w:t>andere</w:t>
            </w:r>
            <w:proofErr w:type="spellEnd"/>
            <w:r w:rsidRPr="00720163">
              <w:rPr>
                <w:rFonts w:ascii="Aptos Display" w:hAnsi="Aptos Display"/>
                <w:sz w:val="22"/>
                <w:szCs w:val="22"/>
              </w:rPr>
              <w:t xml:space="preserve"> </w:t>
            </w:r>
            <w:proofErr w:type="spellStart"/>
            <w:r w:rsidRPr="00720163">
              <w:rPr>
                <w:rFonts w:ascii="Aptos Display" w:hAnsi="Aptos Display"/>
                <w:sz w:val="22"/>
                <w:szCs w:val="22"/>
              </w:rPr>
              <w:t>gevallen</w:t>
            </w:r>
            <w:proofErr w:type="spellEnd"/>
            <w:r w:rsidRPr="00720163">
              <w:rPr>
                <w:rFonts w:ascii="Aptos Display" w:hAnsi="Aptos Display"/>
                <w:sz w:val="22"/>
                <w:szCs w:val="22"/>
              </w:rPr>
              <w:t xml:space="preserve"> “</w:t>
            </w:r>
            <w:proofErr w:type="spellStart"/>
            <w:r w:rsidRPr="00720163">
              <w:rPr>
                <w:rFonts w:ascii="Aptos Display" w:hAnsi="Aptos Display"/>
                <w:sz w:val="22"/>
                <w:szCs w:val="22"/>
              </w:rPr>
              <w:t>niet</w:t>
            </w:r>
            <w:proofErr w:type="spellEnd"/>
            <w:r w:rsidRPr="00720163">
              <w:rPr>
                <w:rFonts w:ascii="Aptos Display" w:hAnsi="Aptos Display"/>
                <w:sz w:val="22"/>
                <w:szCs w:val="22"/>
              </w:rPr>
              <w:t xml:space="preserve"> van </w:t>
            </w:r>
            <w:proofErr w:type="spellStart"/>
            <w:r w:rsidRPr="00720163">
              <w:rPr>
                <w:rFonts w:ascii="Aptos Display" w:hAnsi="Aptos Display"/>
                <w:sz w:val="22"/>
                <w:szCs w:val="22"/>
              </w:rPr>
              <w:t>toepassing</w:t>
            </w:r>
            <w:proofErr w:type="spellEnd"/>
            <w:r w:rsidRPr="00720163">
              <w:rPr>
                <w:rFonts w:ascii="Aptos Display" w:hAnsi="Aptos Display"/>
                <w:sz w:val="22"/>
                <w:szCs w:val="22"/>
              </w:rPr>
              <w:t>”.</w:t>
            </w:r>
          </w:p>
        </w:tc>
      </w:tr>
      <w:tr w:rsidR="00070CA5" w:rsidRPr="00070CA5" w14:paraId="6710CF63" w14:textId="77777777" w:rsidTr="00070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1EF3140" w14:textId="77777777" w:rsidR="00070CA5" w:rsidRPr="00070CA5" w:rsidRDefault="00070CA5" w:rsidP="00070CA5">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Inzet teamlid</w:t>
            </w:r>
          </w:p>
        </w:tc>
        <w:tc>
          <w:tcPr>
            <w:tcW w:w="0" w:type="auto"/>
            <w:hideMark/>
          </w:tcPr>
          <w:p w14:paraId="525C974C" w14:textId="10A1BB5F" w:rsidR="00EE31E0" w:rsidRPr="00EE31E0" w:rsidRDefault="00EE31E0" w:rsidP="00EE31E0">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roofErr w:type="gramStart"/>
            <w:r w:rsidRPr="00EE31E0">
              <w:rPr>
                <w:rFonts w:ascii="Aptos Display" w:hAnsi="Aptos Display"/>
                <w:sz w:val="22"/>
                <w:szCs w:val="22"/>
                <w:lang w:val="nl-NL"/>
              </w:rPr>
              <w:t>Indien</w:t>
            </w:r>
            <w:proofErr w:type="gramEnd"/>
            <w:r w:rsidRPr="00EE31E0">
              <w:rPr>
                <w:rFonts w:ascii="Aptos Display" w:hAnsi="Aptos Display"/>
                <w:sz w:val="22"/>
                <w:szCs w:val="22"/>
                <w:lang w:val="nl-NL"/>
              </w:rPr>
              <w:t xml:space="preserve"> voor dit referentieproject een beroep wordt gedaan op de ervaring van één of meer teamleden, bevestigt de gegadigde dat </w:t>
            </w:r>
            <w:proofErr w:type="spellStart"/>
            <w:r w:rsidR="00C24FB3" w:rsidRPr="00C24FB3">
              <w:rPr>
                <w:rFonts w:ascii="Aptos Display" w:hAnsi="Aptos Display"/>
                <w:sz w:val="22"/>
                <w:szCs w:val="22"/>
              </w:rPr>
              <w:t>ieder</w:t>
            </w:r>
            <w:proofErr w:type="spellEnd"/>
            <w:r w:rsidR="00C24FB3" w:rsidRPr="00C24FB3">
              <w:rPr>
                <w:rFonts w:ascii="Aptos Display" w:hAnsi="Aptos Display"/>
                <w:sz w:val="22"/>
                <w:szCs w:val="22"/>
              </w:rPr>
              <w:t xml:space="preserve"> </w:t>
            </w:r>
            <w:proofErr w:type="spellStart"/>
            <w:r w:rsidR="00C24FB3" w:rsidRPr="00C24FB3">
              <w:rPr>
                <w:rFonts w:ascii="Aptos Display" w:hAnsi="Aptos Display"/>
                <w:sz w:val="22"/>
                <w:szCs w:val="22"/>
              </w:rPr>
              <w:t>betrokken</w:t>
            </w:r>
            <w:proofErr w:type="spellEnd"/>
            <w:r w:rsidR="00C24FB3" w:rsidRPr="00C24FB3">
              <w:rPr>
                <w:rFonts w:ascii="Aptos Display" w:hAnsi="Aptos Display"/>
                <w:sz w:val="22"/>
                <w:szCs w:val="22"/>
              </w:rPr>
              <w:t xml:space="preserve"> </w:t>
            </w:r>
            <w:proofErr w:type="spellStart"/>
            <w:r w:rsidR="00C24FB3" w:rsidRPr="00C24FB3">
              <w:rPr>
                <w:rFonts w:ascii="Aptos Display" w:hAnsi="Aptos Display"/>
                <w:sz w:val="22"/>
                <w:szCs w:val="22"/>
              </w:rPr>
              <w:t>teamlid</w:t>
            </w:r>
            <w:proofErr w:type="spellEnd"/>
            <w:r w:rsidR="00C24FB3">
              <w:rPr>
                <w:rFonts w:ascii="Aptos Display" w:hAnsi="Aptos Display"/>
                <w:sz w:val="22"/>
                <w:szCs w:val="22"/>
              </w:rPr>
              <w:t xml:space="preserve"> </w:t>
            </w:r>
            <w:r w:rsidRPr="00EE31E0">
              <w:rPr>
                <w:rFonts w:ascii="Aptos Display" w:hAnsi="Aptos Display"/>
                <w:sz w:val="22"/>
                <w:szCs w:val="22"/>
                <w:lang w:val="nl-NL"/>
              </w:rPr>
              <w:t>voor het onderdeel waarop diens ervaring betrekking heeft daadwerkelijk wordt ingezet in de aanbiedingsfase en, voor zover relevant, in de verdere planuitwerking en realisatiefase.</w:t>
            </w:r>
          </w:p>
          <w:p w14:paraId="45250F88" w14:textId="77777777" w:rsidR="00EE31E0" w:rsidRPr="00EE31E0" w:rsidRDefault="00EE31E0" w:rsidP="00EE31E0">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EE31E0">
              <w:rPr>
                <w:rFonts w:ascii="Aptos Display" w:hAnsi="Aptos Display"/>
                <w:sz w:val="22"/>
                <w:szCs w:val="22"/>
                <w:lang w:val="nl-NL"/>
              </w:rPr>
              <w:t>☐ Ja</w:t>
            </w:r>
            <w:r w:rsidRPr="00EE31E0">
              <w:rPr>
                <w:rFonts w:ascii="Aptos Display" w:hAnsi="Aptos Display"/>
                <w:sz w:val="22"/>
                <w:szCs w:val="22"/>
                <w:lang w:val="nl-NL"/>
              </w:rPr>
              <w:br/>
              <w:t>☐ Niet van toepassing</w:t>
            </w:r>
          </w:p>
          <w:p w14:paraId="171E6A9D" w14:textId="77777777" w:rsidR="00EE31E0" w:rsidRDefault="00EE31E0" w:rsidP="00070CA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
          <w:p w14:paraId="0041601C" w14:textId="3814F597" w:rsidR="00D62929" w:rsidRPr="00070CA5" w:rsidRDefault="00EE31E0" w:rsidP="00070CA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roofErr w:type="gramStart"/>
            <w:r w:rsidRPr="00EE31E0">
              <w:rPr>
                <w:rFonts w:ascii="Aptos Display" w:hAnsi="Aptos Display"/>
                <w:sz w:val="22"/>
                <w:szCs w:val="22"/>
                <w:lang w:val="nl-NL"/>
              </w:rPr>
              <w:t>Indien</w:t>
            </w:r>
            <w:proofErr w:type="gramEnd"/>
            <w:r w:rsidRPr="00EE31E0">
              <w:rPr>
                <w:rFonts w:ascii="Aptos Display" w:hAnsi="Aptos Display"/>
                <w:sz w:val="22"/>
                <w:szCs w:val="22"/>
                <w:lang w:val="nl-NL"/>
              </w:rPr>
              <w:t xml:space="preserve"> een beroep wordt gedaan op de ervaring van een teamlid en deze bevestiging niet wordt gegeven, kan de ervaring van dit teamlid niet voor de betreffende kerncompetentie worden gebruikt.</w:t>
            </w:r>
          </w:p>
        </w:tc>
      </w:tr>
      <w:tr w:rsidR="00070CA5" w:rsidRPr="00070CA5" w14:paraId="52A5695F" w14:textId="77777777" w:rsidTr="00070CA5">
        <w:tc>
          <w:tcPr>
            <w:cnfStyle w:val="001000000000" w:firstRow="0" w:lastRow="0" w:firstColumn="1" w:lastColumn="0" w:oddVBand="0" w:evenVBand="0" w:oddHBand="0" w:evenHBand="0" w:firstRowFirstColumn="0" w:firstRowLastColumn="0" w:lastRowFirstColumn="0" w:lastRowLastColumn="0"/>
            <w:tcW w:w="0" w:type="auto"/>
            <w:hideMark/>
          </w:tcPr>
          <w:p w14:paraId="0AF0F22B" w14:textId="74A85F4A" w:rsidR="00070CA5" w:rsidRPr="00070CA5" w:rsidRDefault="00FE2CBE" w:rsidP="00FA0ACC">
            <w:pPr>
              <w:pStyle w:val="Geenafstand"/>
              <w:spacing w:line="360" w:lineRule="auto"/>
              <w:rPr>
                <w:rFonts w:ascii="Aptos Display" w:hAnsi="Aptos Display"/>
                <w:sz w:val="22"/>
                <w:szCs w:val="22"/>
                <w:lang w:val="nl-NL"/>
              </w:rPr>
            </w:pPr>
            <w:r w:rsidRPr="00944F8E">
              <w:rPr>
                <w:rFonts w:ascii="Aptos Display" w:hAnsi="Aptos Display"/>
                <w:sz w:val="22"/>
                <w:szCs w:val="22"/>
                <w:lang w:val="nl-NL"/>
              </w:rPr>
              <w:t xml:space="preserve">Inzet voor de eis </w:t>
            </w:r>
            <w:proofErr w:type="gramStart"/>
            <w:r w:rsidRPr="00944F8E">
              <w:rPr>
                <w:rFonts w:ascii="Aptos Display" w:hAnsi="Aptos Display"/>
                <w:sz w:val="22"/>
                <w:szCs w:val="22"/>
                <w:lang w:val="nl-NL"/>
              </w:rPr>
              <w:t>betreffende</w:t>
            </w:r>
            <w:proofErr w:type="gramEnd"/>
            <w:r w:rsidRPr="00944F8E">
              <w:rPr>
                <w:rFonts w:ascii="Aptos Display" w:hAnsi="Aptos Display"/>
                <w:sz w:val="22"/>
                <w:szCs w:val="22"/>
                <w:lang w:val="nl-NL"/>
              </w:rPr>
              <w:t xml:space="preserve"> de ontwikkelende of risicodragende rol</w:t>
            </w:r>
          </w:p>
        </w:tc>
        <w:tc>
          <w:tcPr>
            <w:tcW w:w="0" w:type="auto"/>
            <w:hideMark/>
          </w:tcPr>
          <w:p w14:paraId="7CC12EEE" w14:textId="77777777" w:rsidR="009541AF" w:rsidRPr="009541AF" w:rsidRDefault="009541AF" w:rsidP="009541AF">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9541AF">
              <w:rPr>
                <w:rFonts w:ascii="Aptos Display" w:hAnsi="Aptos Display"/>
                <w:sz w:val="22"/>
                <w:szCs w:val="22"/>
                <w:lang w:val="nl-NL"/>
              </w:rPr>
              <w:t>Wordt dit referentieproject gebruikt om aan te tonen dat de ontwikkelende partij zelf een ontwikkelende of risicodragende rol heeft vervuld?</w:t>
            </w:r>
          </w:p>
          <w:p w14:paraId="1A3261CA" w14:textId="77777777" w:rsidR="009541AF" w:rsidRDefault="009541AF" w:rsidP="009541AF">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9541AF">
              <w:rPr>
                <w:rFonts w:ascii="Aptos Display" w:hAnsi="Aptos Display"/>
                <w:sz w:val="22"/>
                <w:szCs w:val="22"/>
                <w:lang w:val="nl-NL"/>
              </w:rPr>
              <w:t>☐ Ja</w:t>
            </w:r>
            <w:r w:rsidRPr="009541AF">
              <w:rPr>
                <w:rFonts w:ascii="Aptos Display" w:hAnsi="Aptos Display"/>
                <w:sz w:val="22"/>
                <w:szCs w:val="22"/>
                <w:lang w:val="nl-NL"/>
              </w:rPr>
              <w:br/>
              <w:t>☐ Nee</w:t>
            </w:r>
          </w:p>
          <w:p w14:paraId="19DE49A4" w14:textId="77777777" w:rsidR="009541AF" w:rsidRPr="009541AF" w:rsidRDefault="009541AF" w:rsidP="009541AF">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p>
          <w:p w14:paraId="58871E62" w14:textId="7FBBE873" w:rsidR="00070CA5" w:rsidRPr="00FA0ACC" w:rsidRDefault="009541AF" w:rsidP="009541AF">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b/>
                <w:bCs/>
                <w:sz w:val="22"/>
                <w:szCs w:val="22"/>
                <w:lang w:val="nl-NL"/>
              </w:rPr>
            </w:pPr>
            <w:r w:rsidRPr="009541AF">
              <w:rPr>
                <w:rFonts w:ascii="Aptos Display" w:hAnsi="Aptos Display"/>
                <w:sz w:val="22"/>
                <w:szCs w:val="22"/>
                <w:lang w:val="nl-NL"/>
              </w:rPr>
              <w:t>Indien ja: beschrijf concreet welke rol de ontwikkelende partij in het referentieproject heeft vervuld en licht toe waaruit het ontwikkelende of risicodragende karakter van deze rol blijkt.</w:t>
            </w:r>
          </w:p>
        </w:tc>
      </w:tr>
    </w:tbl>
    <w:p w14:paraId="5DF44A6C" w14:textId="77777777" w:rsidR="00070CA5" w:rsidRDefault="00070CA5" w:rsidP="00070CA5">
      <w:pPr>
        <w:pStyle w:val="Geenafstand"/>
        <w:spacing w:line="360" w:lineRule="auto"/>
        <w:rPr>
          <w:rFonts w:ascii="Aptos Display" w:hAnsi="Aptos Display"/>
          <w:b/>
          <w:bCs/>
          <w:sz w:val="22"/>
          <w:szCs w:val="22"/>
          <w:lang w:val="nl-NL"/>
        </w:rPr>
      </w:pPr>
    </w:p>
    <w:p w14:paraId="2BB4D736" w14:textId="77777777" w:rsidR="006C0CA1" w:rsidRDefault="006C0CA1">
      <w:pPr>
        <w:rPr>
          <w:rFonts w:ascii="Aptos Display" w:hAnsi="Aptos Display"/>
          <w:b/>
          <w:bCs/>
          <w:sz w:val="22"/>
          <w:szCs w:val="22"/>
          <w:lang w:val="nl-NL"/>
        </w:rPr>
      </w:pPr>
      <w:r>
        <w:rPr>
          <w:rFonts w:ascii="Aptos Display" w:hAnsi="Aptos Display"/>
          <w:b/>
          <w:bCs/>
          <w:sz w:val="22"/>
          <w:szCs w:val="22"/>
          <w:lang w:val="nl-NL"/>
        </w:rPr>
        <w:br w:type="page"/>
      </w:r>
    </w:p>
    <w:p w14:paraId="2EC83E33" w14:textId="5DAC07D1" w:rsidR="00070CA5" w:rsidRPr="00070CA5" w:rsidRDefault="00070CA5" w:rsidP="00070CA5">
      <w:pPr>
        <w:pStyle w:val="Geenafstand"/>
        <w:spacing w:line="360" w:lineRule="auto"/>
        <w:rPr>
          <w:rFonts w:ascii="Aptos Display" w:hAnsi="Aptos Display"/>
          <w:sz w:val="22"/>
          <w:szCs w:val="22"/>
          <w:lang w:val="nl-NL"/>
        </w:rPr>
      </w:pPr>
      <w:r w:rsidRPr="00070CA5">
        <w:rPr>
          <w:rFonts w:ascii="Aptos Display" w:hAnsi="Aptos Display"/>
          <w:b/>
          <w:bCs/>
          <w:sz w:val="22"/>
          <w:szCs w:val="22"/>
          <w:lang w:val="nl-NL"/>
        </w:rPr>
        <w:lastRenderedPageBreak/>
        <w:t>Toelichting per aangewezen kerncompetentie</w:t>
      </w:r>
    </w:p>
    <w:p w14:paraId="5306F874" w14:textId="77777777" w:rsidR="00070CA5" w:rsidRDefault="00070CA5" w:rsidP="00070CA5">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Vul uitsluitend de kerncompetentie of kerncompetenties in waarvoor dit referentieproject in hoofdstuk 3 is aangewezen.</w:t>
      </w:r>
    </w:p>
    <w:p w14:paraId="1C0E2ACC" w14:textId="77777777" w:rsidR="00070CA5" w:rsidRPr="00070CA5" w:rsidRDefault="00070CA5" w:rsidP="00070CA5">
      <w:pPr>
        <w:pStyle w:val="Geenafstand"/>
        <w:spacing w:line="360" w:lineRule="auto"/>
        <w:rPr>
          <w:rFonts w:ascii="Aptos Display" w:hAnsi="Aptos Display"/>
          <w:sz w:val="22"/>
          <w:szCs w:val="22"/>
          <w:lang w:val="nl-NL"/>
        </w:rPr>
      </w:pPr>
    </w:p>
    <w:tbl>
      <w:tblPr>
        <w:tblStyle w:val="Rastertabel4-Accent1"/>
        <w:tblW w:w="0" w:type="auto"/>
        <w:tblLook w:val="04A0" w:firstRow="1" w:lastRow="0" w:firstColumn="1" w:lastColumn="0" w:noHBand="0" w:noVBand="1"/>
      </w:tblPr>
      <w:tblGrid>
        <w:gridCol w:w="2240"/>
        <w:gridCol w:w="7950"/>
      </w:tblGrid>
      <w:tr w:rsidR="00070CA5" w:rsidRPr="00070CA5" w14:paraId="65CDF132" w14:textId="77777777" w:rsidTr="006C0CA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auto"/>
            <w:hideMark/>
          </w:tcPr>
          <w:p w14:paraId="4D765062" w14:textId="77777777" w:rsidR="00070CA5" w:rsidRPr="00070CA5" w:rsidRDefault="00070CA5" w:rsidP="00070CA5">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Kerncompetentie</w:t>
            </w:r>
          </w:p>
        </w:tc>
        <w:tc>
          <w:tcPr>
            <w:tcW w:w="0" w:type="auto"/>
            <w:hideMark/>
          </w:tcPr>
          <w:p w14:paraId="4EF69C10" w14:textId="77777777" w:rsidR="00070CA5" w:rsidRPr="00070CA5" w:rsidRDefault="00070CA5" w:rsidP="00070CA5">
            <w:pPr>
              <w:pStyle w:val="Geenafstand"/>
              <w:spacing w:line="360" w:lineRule="auto"/>
              <w:cnfStyle w:val="100000000000" w:firstRow="1"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070CA5">
              <w:rPr>
                <w:rFonts w:ascii="Aptos Display" w:hAnsi="Aptos Display"/>
                <w:sz w:val="22"/>
                <w:szCs w:val="22"/>
                <w:lang w:val="nl-NL"/>
              </w:rPr>
              <w:t>Toelichting geschiktheid en aanvullende meerwaarde</w:t>
            </w:r>
          </w:p>
        </w:tc>
      </w:tr>
      <w:tr w:rsidR="00070CA5" w:rsidRPr="00070CA5" w14:paraId="36017CDE" w14:textId="77777777" w:rsidTr="00070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8AAEDC5" w14:textId="77777777" w:rsidR="00070CA5" w:rsidRPr="00070CA5" w:rsidRDefault="00070CA5" w:rsidP="00070CA5">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KC1 – Gebouw en ruimtelijke inpassing</w:t>
            </w:r>
          </w:p>
        </w:tc>
        <w:tc>
          <w:tcPr>
            <w:tcW w:w="0" w:type="auto"/>
            <w:hideMark/>
          </w:tcPr>
          <w:p w14:paraId="1457ECDB" w14:textId="705A39C4" w:rsidR="00AA5759" w:rsidRPr="00944F8E" w:rsidRDefault="004B6EEA" w:rsidP="00070CA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944F8E">
              <w:rPr>
                <w:rFonts w:ascii="Aptos Display" w:hAnsi="Aptos Display"/>
                <w:b/>
                <w:sz w:val="22"/>
                <w:szCs w:val="22"/>
                <w:lang w:val="nl-NL"/>
              </w:rPr>
              <w:t xml:space="preserve">Geschiktheid: </w:t>
            </w:r>
            <w:r w:rsidRPr="00944F8E">
              <w:rPr>
                <w:rFonts w:ascii="Aptos Display" w:hAnsi="Aptos Display"/>
                <w:sz w:val="22"/>
                <w:szCs w:val="22"/>
                <w:lang w:val="nl-NL"/>
              </w:rPr>
              <w:t>vermeld eerst expliciet op de ervaring van welke partij of partijen een beroep wordt gedaan. Licht vervolgens concreet en verifieerbaar toe hoe het referentieproject aantoont dat deze partij of partijen beschikken over ervaring met integrale ontwerpkwaliteit, architectonische kwaliteit, stedenbouwkundige opzet, landschappelijke inpassing en zorgvuldige aansluiting op de ruimtelijke context.</w:t>
            </w:r>
          </w:p>
          <w:p w14:paraId="41878638" w14:textId="77777777" w:rsidR="004B6EEA" w:rsidRDefault="004B6EEA" w:rsidP="00070CA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b/>
                <w:bCs/>
                <w:sz w:val="22"/>
                <w:szCs w:val="22"/>
                <w:lang w:val="nl-NL"/>
              </w:rPr>
            </w:pPr>
          </w:p>
          <w:p w14:paraId="407079E7" w14:textId="26548AA7" w:rsidR="00070CA5" w:rsidRPr="00070CA5" w:rsidRDefault="00070CA5" w:rsidP="00070CA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070CA5">
              <w:rPr>
                <w:rFonts w:ascii="Aptos Display" w:hAnsi="Aptos Display"/>
                <w:b/>
                <w:bCs/>
                <w:sz w:val="22"/>
                <w:szCs w:val="22"/>
                <w:lang w:val="nl-NL"/>
              </w:rPr>
              <w:t>Aanvullende meerwaarde:</w:t>
            </w:r>
            <w:r w:rsidRPr="00070CA5">
              <w:rPr>
                <w:rFonts w:ascii="Aptos Display" w:hAnsi="Aptos Display"/>
                <w:sz w:val="22"/>
                <w:szCs w:val="22"/>
                <w:lang w:val="nl-NL"/>
              </w:rPr>
              <w:t xml:space="preserve"> licht toe in welke mate het referentieproject aansluit op de ruimtelijke structuur, schaal, identiteit en omgevingskwaliteit van De </w:t>
            </w:r>
            <w:proofErr w:type="spellStart"/>
            <w:r w:rsidRPr="00070CA5">
              <w:rPr>
                <w:rFonts w:ascii="Aptos Display" w:hAnsi="Aptos Display"/>
                <w:sz w:val="22"/>
                <w:szCs w:val="22"/>
                <w:lang w:val="nl-NL"/>
              </w:rPr>
              <w:t>Trime</w:t>
            </w:r>
            <w:proofErr w:type="spellEnd"/>
            <w:r w:rsidRPr="00070CA5">
              <w:rPr>
                <w:rFonts w:ascii="Aptos Display" w:hAnsi="Aptos Display"/>
                <w:sz w:val="22"/>
                <w:szCs w:val="22"/>
                <w:lang w:val="nl-NL"/>
              </w:rPr>
              <w:t xml:space="preserve"> en waarom het project relevant is voor een dorpse, groene of vergelijkbare inbreidingslocatie.</w:t>
            </w:r>
          </w:p>
        </w:tc>
      </w:tr>
      <w:tr w:rsidR="00070CA5" w:rsidRPr="00070CA5" w14:paraId="022946FD" w14:textId="77777777" w:rsidTr="00070CA5">
        <w:tc>
          <w:tcPr>
            <w:cnfStyle w:val="001000000000" w:firstRow="0" w:lastRow="0" w:firstColumn="1" w:lastColumn="0" w:oddVBand="0" w:evenVBand="0" w:oddHBand="0" w:evenHBand="0" w:firstRowFirstColumn="0" w:firstRowLastColumn="0" w:lastRowFirstColumn="0" w:lastRowLastColumn="0"/>
            <w:tcW w:w="0" w:type="auto"/>
            <w:hideMark/>
          </w:tcPr>
          <w:p w14:paraId="72202457" w14:textId="77777777" w:rsidR="00070CA5" w:rsidRPr="00070CA5" w:rsidRDefault="00070CA5" w:rsidP="00070CA5">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KC2 – Omgeving</w:t>
            </w:r>
          </w:p>
        </w:tc>
        <w:tc>
          <w:tcPr>
            <w:tcW w:w="0" w:type="auto"/>
            <w:hideMark/>
          </w:tcPr>
          <w:p w14:paraId="7EDBAE1F" w14:textId="77777777" w:rsidR="0071343C" w:rsidRDefault="0071343C" w:rsidP="0071343C">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71343C">
              <w:rPr>
                <w:rFonts w:ascii="Aptos Display" w:hAnsi="Aptos Display"/>
                <w:b/>
                <w:bCs/>
                <w:sz w:val="22"/>
                <w:szCs w:val="22"/>
                <w:lang w:val="nl-NL"/>
              </w:rPr>
              <w:t>Geschiktheid:</w:t>
            </w:r>
            <w:r w:rsidRPr="0071343C">
              <w:rPr>
                <w:rFonts w:ascii="Aptos Display" w:hAnsi="Aptos Display"/>
                <w:sz w:val="22"/>
                <w:szCs w:val="22"/>
                <w:lang w:val="nl-NL"/>
              </w:rPr>
              <w:t xml:space="preserve"> vermeld eerst expliciet op de ervaring van welke partij of partijen een beroep wordt gedaan. Licht vervolgens concreet en verifieerbaar toe hoe de kwaliteit en inrichting van de openbare en/of gemeenschappelijke ruimte een wezenlijk onderdeel vormden van het planconcept en/of de realisatie. Daarbij kan onder meer worden ingegaan op groen, verblijfskwaliteit, ontmoeting, gebruikskwaliteit, beheerbaarheid en overgangen tussen privé en openbaar gebied.</w:t>
            </w:r>
          </w:p>
          <w:p w14:paraId="2AA0BFC7" w14:textId="77777777" w:rsidR="0071343C" w:rsidRPr="0071343C" w:rsidRDefault="0071343C" w:rsidP="0071343C">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p>
          <w:p w14:paraId="561F19B0" w14:textId="28752B58" w:rsidR="00070CA5" w:rsidRPr="0071343C" w:rsidRDefault="0071343C" w:rsidP="00070CA5">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b/>
                <w:bCs/>
                <w:sz w:val="22"/>
                <w:szCs w:val="22"/>
                <w:lang w:val="nl-NL"/>
              </w:rPr>
            </w:pPr>
            <w:r w:rsidRPr="0071343C">
              <w:rPr>
                <w:rFonts w:ascii="Aptos Display" w:hAnsi="Aptos Display"/>
                <w:b/>
                <w:bCs/>
                <w:sz w:val="22"/>
                <w:szCs w:val="22"/>
                <w:lang w:val="nl-NL"/>
              </w:rPr>
              <w:t>Aanvullende meerwaarde:</w:t>
            </w:r>
            <w:r w:rsidRPr="0071343C">
              <w:rPr>
                <w:rFonts w:ascii="Aptos Display" w:hAnsi="Aptos Display"/>
                <w:sz w:val="22"/>
                <w:szCs w:val="22"/>
                <w:lang w:val="nl-NL"/>
              </w:rPr>
              <w:t xml:space="preserve"> licht toe welke concrete of onderscheidende bijdrage de buitenruimte heeft geleverd aan de ruimtelijke kwaliteit, sociale interactie, gebruikskwaliteit en zorgvuldige inrichting van de woonomgeving.</w:t>
            </w:r>
          </w:p>
        </w:tc>
      </w:tr>
      <w:tr w:rsidR="00070CA5" w:rsidRPr="00070CA5" w14:paraId="118BBF65" w14:textId="77777777" w:rsidTr="00070C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495076B" w14:textId="77777777" w:rsidR="00070CA5" w:rsidRPr="00070CA5" w:rsidRDefault="00070CA5" w:rsidP="00070CA5">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KC3 – Duurzaamheid en ecologie</w:t>
            </w:r>
          </w:p>
        </w:tc>
        <w:tc>
          <w:tcPr>
            <w:tcW w:w="0" w:type="auto"/>
            <w:hideMark/>
          </w:tcPr>
          <w:p w14:paraId="10693F54" w14:textId="77777777" w:rsidR="00AD33B6" w:rsidRPr="00AD33B6" w:rsidRDefault="00AD33B6" w:rsidP="00AD33B6">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AD33B6">
              <w:rPr>
                <w:rFonts w:ascii="Aptos Display" w:hAnsi="Aptos Display"/>
                <w:b/>
                <w:bCs/>
                <w:sz w:val="22"/>
                <w:szCs w:val="22"/>
                <w:lang w:val="nl-NL"/>
              </w:rPr>
              <w:t>Geschiktheid:</w:t>
            </w:r>
            <w:r w:rsidRPr="00AD33B6">
              <w:rPr>
                <w:rFonts w:ascii="Aptos Display" w:hAnsi="Aptos Display"/>
                <w:sz w:val="22"/>
                <w:szCs w:val="22"/>
                <w:lang w:val="nl-NL"/>
              </w:rPr>
              <w:t xml:space="preserve"> vermeld eerst expliciet op de ervaring van welke partij of partijen een beroep wordt gedaan. Geef vervolgens aan binnen welke van de onderstaande thema’s in het referentieproject concrete maatregelen zijn toegepast. Vink ten minste twee thema’s aan:</w:t>
            </w:r>
          </w:p>
          <w:p w14:paraId="30AF3802" w14:textId="699F78A2" w:rsidR="00AD33B6" w:rsidRPr="00AD33B6" w:rsidRDefault="00AD33B6" w:rsidP="00AD33B6">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AD33B6">
              <w:rPr>
                <w:rFonts w:ascii="Aptos Display" w:hAnsi="Aptos Display"/>
                <w:sz w:val="22"/>
                <w:szCs w:val="22"/>
                <w:lang w:val="nl-NL"/>
              </w:rPr>
              <w:t xml:space="preserve">☐ </w:t>
            </w:r>
            <w:proofErr w:type="spellStart"/>
            <w:r w:rsidR="005C608C" w:rsidRPr="005C608C">
              <w:rPr>
                <w:rFonts w:ascii="Aptos Display" w:hAnsi="Aptos Display"/>
                <w:sz w:val="22"/>
                <w:szCs w:val="22"/>
              </w:rPr>
              <w:t>circulariteit</w:t>
            </w:r>
            <w:proofErr w:type="spellEnd"/>
            <w:r w:rsidR="005C608C" w:rsidRPr="005C608C">
              <w:rPr>
                <w:rFonts w:ascii="Aptos Display" w:hAnsi="Aptos Display"/>
                <w:sz w:val="22"/>
                <w:szCs w:val="22"/>
              </w:rPr>
              <w:t xml:space="preserve"> </w:t>
            </w:r>
            <w:proofErr w:type="spellStart"/>
            <w:r w:rsidR="005C608C" w:rsidRPr="005C608C">
              <w:rPr>
                <w:rFonts w:ascii="Aptos Display" w:hAnsi="Aptos Display"/>
                <w:sz w:val="22"/>
                <w:szCs w:val="22"/>
              </w:rPr>
              <w:t>en</w:t>
            </w:r>
            <w:proofErr w:type="spellEnd"/>
            <w:r w:rsidR="005C608C" w:rsidRPr="005C608C">
              <w:rPr>
                <w:rFonts w:ascii="Aptos Display" w:hAnsi="Aptos Display"/>
                <w:sz w:val="22"/>
                <w:szCs w:val="22"/>
              </w:rPr>
              <w:t xml:space="preserve"> </w:t>
            </w:r>
            <w:proofErr w:type="spellStart"/>
            <w:r w:rsidR="005C608C" w:rsidRPr="005C608C">
              <w:rPr>
                <w:rFonts w:ascii="Aptos Display" w:hAnsi="Aptos Display"/>
                <w:sz w:val="22"/>
                <w:szCs w:val="22"/>
              </w:rPr>
              <w:t>duurzaam</w:t>
            </w:r>
            <w:proofErr w:type="spellEnd"/>
            <w:r w:rsidR="005C608C" w:rsidRPr="005C608C">
              <w:rPr>
                <w:rFonts w:ascii="Aptos Display" w:hAnsi="Aptos Display"/>
                <w:sz w:val="22"/>
                <w:szCs w:val="22"/>
              </w:rPr>
              <w:t xml:space="preserve"> </w:t>
            </w:r>
            <w:proofErr w:type="spellStart"/>
            <w:r w:rsidR="005C608C" w:rsidRPr="005C608C">
              <w:rPr>
                <w:rFonts w:ascii="Aptos Display" w:hAnsi="Aptos Display"/>
                <w:sz w:val="22"/>
                <w:szCs w:val="22"/>
              </w:rPr>
              <w:t>materiaalgebruik</w:t>
            </w:r>
            <w:proofErr w:type="spellEnd"/>
            <w:r w:rsidR="005C608C" w:rsidRPr="005C608C">
              <w:rPr>
                <w:rFonts w:ascii="Aptos Display" w:hAnsi="Aptos Display"/>
                <w:sz w:val="22"/>
                <w:szCs w:val="22"/>
              </w:rPr>
              <w:t>;</w:t>
            </w:r>
            <w:r w:rsidRPr="00AD33B6">
              <w:rPr>
                <w:rFonts w:ascii="Aptos Display" w:hAnsi="Aptos Display"/>
                <w:sz w:val="22"/>
                <w:szCs w:val="22"/>
                <w:lang w:val="nl-NL"/>
              </w:rPr>
              <w:br/>
              <w:t>☐ ecologie en biodiversiteit;</w:t>
            </w:r>
            <w:r w:rsidRPr="00AD33B6">
              <w:rPr>
                <w:rFonts w:ascii="Aptos Display" w:hAnsi="Aptos Display"/>
                <w:sz w:val="22"/>
                <w:szCs w:val="22"/>
                <w:lang w:val="nl-NL"/>
              </w:rPr>
              <w:br/>
              <w:t>☐ klimaatadaptatie.</w:t>
            </w:r>
          </w:p>
          <w:p w14:paraId="77C162A2" w14:textId="77777777" w:rsidR="00AD33B6" w:rsidRDefault="00AD33B6" w:rsidP="00AD33B6">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
          <w:p w14:paraId="46FBDB6C" w14:textId="77777777" w:rsidR="006C0CA1" w:rsidRDefault="006C0CA1" w:rsidP="00AD33B6">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
          <w:p w14:paraId="4D046AEF" w14:textId="53B0F6E0" w:rsidR="00AD33B6" w:rsidRDefault="00AD33B6" w:rsidP="00AD33B6">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AD33B6">
              <w:rPr>
                <w:rFonts w:ascii="Aptos Display" w:hAnsi="Aptos Display"/>
                <w:sz w:val="22"/>
                <w:szCs w:val="22"/>
                <w:lang w:val="nl-NL"/>
              </w:rPr>
              <w:lastRenderedPageBreak/>
              <w:t>Licht per aangevinkt thema concreet en verifieerbaar toe welke maatregelen zijn toegepast, op welke wijze deze onderdeel vormden van het ontwerp, de inrichting en/of de realisatie en welke rol en verantwoordelijkheid de partij of partijen op wier ervaring een beroep wordt gedaan daarbij hebben vervuld.</w:t>
            </w:r>
          </w:p>
          <w:p w14:paraId="68C139F0" w14:textId="77777777" w:rsidR="00AD33B6" w:rsidRPr="00AD33B6" w:rsidRDefault="00AD33B6" w:rsidP="00AD33B6">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
          <w:p w14:paraId="3D87343B" w14:textId="77777777" w:rsidR="00AD33B6" w:rsidRPr="00AD33B6" w:rsidRDefault="00AD33B6" w:rsidP="00AD33B6">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AD33B6">
              <w:rPr>
                <w:rFonts w:ascii="Aptos Display" w:hAnsi="Aptos Display"/>
                <w:b/>
                <w:bCs/>
                <w:sz w:val="22"/>
                <w:szCs w:val="22"/>
                <w:lang w:val="nl-NL"/>
              </w:rPr>
              <w:t>Aanvullende meerwaarde:</w:t>
            </w:r>
            <w:r w:rsidRPr="00AD33B6">
              <w:rPr>
                <w:rFonts w:ascii="Aptos Display" w:hAnsi="Aptos Display"/>
                <w:sz w:val="22"/>
                <w:szCs w:val="22"/>
                <w:lang w:val="nl-NL"/>
              </w:rPr>
              <w:t xml:space="preserve"> licht toe welke concrete of onderscheidende meerwaarde de toegepaste maatregelen bieden boven het minimumniveau van de geschiktheidseis. Ga daarbij in op de inhoudelijke kwaliteit en samenhang van de maatregelen, de beoogde en, voor zover de projectstatus dit toelaat, gerealiseerde resultaten en de relevantie voor de aard, schaal en groene context van De </w:t>
            </w:r>
            <w:proofErr w:type="spellStart"/>
            <w:r w:rsidRPr="00AD33B6">
              <w:rPr>
                <w:rFonts w:ascii="Aptos Display" w:hAnsi="Aptos Display"/>
                <w:sz w:val="22"/>
                <w:szCs w:val="22"/>
                <w:lang w:val="nl-NL"/>
              </w:rPr>
              <w:t>Trime</w:t>
            </w:r>
            <w:proofErr w:type="spellEnd"/>
            <w:r w:rsidRPr="00AD33B6">
              <w:rPr>
                <w:rFonts w:ascii="Aptos Display" w:hAnsi="Aptos Display"/>
                <w:sz w:val="22"/>
                <w:szCs w:val="22"/>
                <w:lang w:val="nl-NL"/>
              </w:rPr>
              <w:t>.</w:t>
            </w:r>
          </w:p>
          <w:p w14:paraId="644A4D7E" w14:textId="4F0362A3" w:rsidR="00070CA5" w:rsidRPr="00696031" w:rsidRDefault="001F20DB" w:rsidP="00070CA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roofErr w:type="spellStart"/>
            <w:r w:rsidRPr="001F20DB">
              <w:rPr>
                <w:rFonts w:ascii="Aptos Display" w:hAnsi="Aptos Display"/>
                <w:sz w:val="22"/>
                <w:szCs w:val="22"/>
              </w:rPr>
              <w:t>Daarbij</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kan</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onder</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meer</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worden</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ingegaan</w:t>
            </w:r>
            <w:proofErr w:type="spellEnd"/>
            <w:r w:rsidRPr="001F20DB">
              <w:rPr>
                <w:rFonts w:ascii="Aptos Display" w:hAnsi="Aptos Display"/>
                <w:sz w:val="22"/>
                <w:szCs w:val="22"/>
              </w:rPr>
              <w:t xml:space="preserve"> op </w:t>
            </w:r>
            <w:proofErr w:type="spellStart"/>
            <w:r w:rsidRPr="001F20DB">
              <w:rPr>
                <w:rFonts w:ascii="Aptos Display" w:hAnsi="Aptos Display"/>
                <w:sz w:val="22"/>
                <w:szCs w:val="22"/>
              </w:rPr>
              <w:t>circulair</w:t>
            </w:r>
            <w:proofErr w:type="spellEnd"/>
            <w:r w:rsidRPr="001F20DB">
              <w:rPr>
                <w:rFonts w:ascii="Aptos Display" w:hAnsi="Aptos Display"/>
                <w:sz w:val="22"/>
                <w:szCs w:val="22"/>
              </w:rPr>
              <w:t xml:space="preserve"> of biobased </w:t>
            </w:r>
            <w:proofErr w:type="spellStart"/>
            <w:r w:rsidRPr="001F20DB">
              <w:rPr>
                <w:rFonts w:ascii="Aptos Display" w:hAnsi="Aptos Display"/>
                <w:sz w:val="22"/>
                <w:szCs w:val="22"/>
              </w:rPr>
              <w:t>materiaalgebruik</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hergebruik</w:t>
            </w:r>
            <w:proofErr w:type="spellEnd"/>
            <w:r w:rsidRPr="001F20DB">
              <w:rPr>
                <w:rFonts w:ascii="Aptos Display" w:hAnsi="Aptos Display"/>
                <w:sz w:val="22"/>
                <w:szCs w:val="22"/>
              </w:rPr>
              <w:t xml:space="preserve"> van </w:t>
            </w:r>
            <w:proofErr w:type="spellStart"/>
            <w:r w:rsidRPr="001F20DB">
              <w:rPr>
                <w:rFonts w:ascii="Aptos Display" w:hAnsi="Aptos Display"/>
                <w:sz w:val="22"/>
                <w:szCs w:val="22"/>
              </w:rPr>
              <w:t>materialen</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natuurinclusieve</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voorzieningen</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versterking</w:t>
            </w:r>
            <w:proofErr w:type="spellEnd"/>
            <w:r w:rsidRPr="001F20DB">
              <w:rPr>
                <w:rFonts w:ascii="Aptos Display" w:hAnsi="Aptos Display"/>
                <w:sz w:val="22"/>
                <w:szCs w:val="22"/>
              </w:rPr>
              <w:t xml:space="preserve"> van </w:t>
            </w:r>
            <w:proofErr w:type="spellStart"/>
            <w:r w:rsidRPr="001F20DB">
              <w:rPr>
                <w:rFonts w:ascii="Aptos Display" w:hAnsi="Aptos Display"/>
                <w:sz w:val="22"/>
                <w:szCs w:val="22"/>
              </w:rPr>
              <w:t>ecologische</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kwaliteit</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en</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biodiversiteit</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waterberging</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en</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infiltratie</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beperking</w:t>
            </w:r>
            <w:proofErr w:type="spellEnd"/>
            <w:r w:rsidRPr="001F20DB">
              <w:rPr>
                <w:rFonts w:ascii="Aptos Display" w:hAnsi="Aptos Display"/>
                <w:sz w:val="22"/>
                <w:szCs w:val="22"/>
              </w:rPr>
              <w:t xml:space="preserve"> van </w:t>
            </w:r>
            <w:proofErr w:type="spellStart"/>
            <w:r w:rsidRPr="001F20DB">
              <w:rPr>
                <w:rFonts w:ascii="Aptos Display" w:hAnsi="Aptos Display"/>
                <w:sz w:val="22"/>
                <w:szCs w:val="22"/>
              </w:rPr>
              <w:t>verharding</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beperking</w:t>
            </w:r>
            <w:proofErr w:type="spellEnd"/>
            <w:r w:rsidRPr="001F20DB">
              <w:rPr>
                <w:rFonts w:ascii="Aptos Display" w:hAnsi="Aptos Display"/>
                <w:sz w:val="22"/>
                <w:szCs w:val="22"/>
              </w:rPr>
              <w:t xml:space="preserve"> van </w:t>
            </w:r>
            <w:proofErr w:type="spellStart"/>
            <w:r w:rsidRPr="001F20DB">
              <w:rPr>
                <w:rFonts w:ascii="Aptos Display" w:hAnsi="Aptos Display"/>
                <w:sz w:val="22"/>
                <w:szCs w:val="22"/>
              </w:rPr>
              <w:t>hittestress</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en</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behoud</w:t>
            </w:r>
            <w:proofErr w:type="spellEnd"/>
            <w:r w:rsidRPr="001F20DB">
              <w:rPr>
                <w:rFonts w:ascii="Aptos Display" w:hAnsi="Aptos Display"/>
                <w:sz w:val="22"/>
                <w:szCs w:val="22"/>
              </w:rPr>
              <w:t xml:space="preserve"> of </w:t>
            </w:r>
            <w:proofErr w:type="spellStart"/>
            <w:r w:rsidRPr="001F20DB">
              <w:rPr>
                <w:rFonts w:ascii="Aptos Display" w:hAnsi="Aptos Display"/>
                <w:sz w:val="22"/>
                <w:szCs w:val="22"/>
              </w:rPr>
              <w:t>versterking</w:t>
            </w:r>
            <w:proofErr w:type="spellEnd"/>
            <w:r w:rsidRPr="001F20DB">
              <w:rPr>
                <w:rFonts w:ascii="Aptos Display" w:hAnsi="Aptos Display"/>
                <w:sz w:val="22"/>
                <w:szCs w:val="22"/>
              </w:rPr>
              <w:t xml:space="preserve"> van </w:t>
            </w:r>
            <w:proofErr w:type="spellStart"/>
            <w:r w:rsidRPr="001F20DB">
              <w:rPr>
                <w:rFonts w:ascii="Aptos Display" w:hAnsi="Aptos Display"/>
                <w:sz w:val="22"/>
                <w:szCs w:val="22"/>
              </w:rPr>
              <w:t>groen</w:t>
            </w:r>
            <w:proofErr w:type="spellEnd"/>
            <w:r w:rsidRPr="001F20DB">
              <w:rPr>
                <w:rFonts w:ascii="Aptos Display" w:hAnsi="Aptos Display"/>
                <w:sz w:val="22"/>
                <w:szCs w:val="22"/>
              </w:rPr>
              <w:t>.</w:t>
            </w:r>
          </w:p>
        </w:tc>
      </w:tr>
      <w:tr w:rsidR="00070CA5" w:rsidRPr="00070CA5" w14:paraId="6D929621" w14:textId="77777777" w:rsidTr="00070CA5">
        <w:tc>
          <w:tcPr>
            <w:cnfStyle w:val="001000000000" w:firstRow="0" w:lastRow="0" w:firstColumn="1" w:lastColumn="0" w:oddVBand="0" w:evenVBand="0" w:oddHBand="0" w:evenHBand="0" w:firstRowFirstColumn="0" w:firstRowLastColumn="0" w:lastRowFirstColumn="0" w:lastRowLastColumn="0"/>
            <w:tcW w:w="0" w:type="auto"/>
            <w:hideMark/>
          </w:tcPr>
          <w:p w14:paraId="393A4E13" w14:textId="7973853E" w:rsidR="00070CA5" w:rsidRPr="00070CA5" w:rsidRDefault="002F3E6E" w:rsidP="00070CA5">
            <w:pPr>
              <w:pStyle w:val="Geenafstand"/>
              <w:spacing w:line="360" w:lineRule="auto"/>
              <w:rPr>
                <w:rFonts w:ascii="Aptos Display" w:hAnsi="Aptos Display"/>
                <w:sz w:val="22"/>
                <w:szCs w:val="22"/>
                <w:lang w:val="nl-NL"/>
              </w:rPr>
            </w:pPr>
            <w:proofErr w:type="spellStart"/>
            <w:r w:rsidRPr="002F3E6E">
              <w:rPr>
                <w:rFonts w:ascii="Aptos Display" w:hAnsi="Aptos Display"/>
                <w:sz w:val="22"/>
                <w:szCs w:val="22"/>
              </w:rPr>
              <w:lastRenderedPageBreak/>
              <w:t>Beeldmateriaal</w:t>
            </w:r>
            <w:proofErr w:type="spellEnd"/>
            <w:r w:rsidRPr="002F3E6E">
              <w:rPr>
                <w:rFonts w:ascii="Aptos Display" w:hAnsi="Aptos Display"/>
                <w:sz w:val="22"/>
                <w:szCs w:val="22"/>
              </w:rPr>
              <w:t xml:space="preserve"> </w:t>
            </w:r>
            <w:proofErr w:type="spellStart"/>
            <w:r w:rsidRPr="002F3E6E">
              <w:rPr>
                <w:rFonts w:ascii="Aptos Display" w:hAnsi="Aptos Display"/>
                <w:sz w:val="22"/>
                <w:szCs w:val="22"/>
              </w:rPr>
              <w:t>en</w:t>
            </w:r>
            <w:proofErr w:type="spellEnd"/>
            <w:r w:rsidRPr="002F3E6E">
              <w:rPr>
                <w:rFonts w:ascii="Aptos Display" w:hAnsi="Aptos Display"/>
                <w:sz w:val="22"/>
                <w:szCs w:val="22"/>
              </w:rPr>
              <w:t xml:space="preserve"> schema’s</w:t>
            </w:r>
          </w:p>
        </w:tc>
        <w:tc>
          <w:tcPr>
            <w:tcW w:w="0" w:type="auto"/>
            <w:hideMark/>
          </w:tcPr>
          <w:p w14:paraId="0CD1F437" w14:textId="0B612C3D" w:rsidR="00070CA5" w:rsidRPr="00070CA5" w:rsidRDefault="004A2D93" w:rsidP="00070CA5">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944F8E">
              <w:rPr>
                <w:rFonts w:ascii="Aptos Display" w:hAnsi="Aptos Display"/>
                <w:sz w:val="22"/>
                <w:szCs w:val="22"/>
                <w:lang w:val="nl-NL"/>
              </w:rPr>
              <w:t>Voeg desgewenst beknopt beeldmateriaal of schema’s toe binnen de voor dit referentieproject beschikbare ruimte. Alle essentiële informatie dient in dit model zelf te worden opgenomen. Externe websites, hyperlinks en afzonderlijke documenten worden niet bij de beoordeling betrokken.</w:t>
            </w:r>
          </w:p>
        </w:tc>
      </w:tr>
    </w:tbl>
    <w:p w14:paraId="6A0078B5" w14:textId="77777777" w:rsidR="00D43E87" w:rsidRDefault="00D43E87" w:rsidP="00D43E87">
      <w:pPr>
        <w:pStyle w:val="Geenafstand"/>
        <w:spacing w:line="360" w:lineRule="auto"/>
        <w:rPr>
          <w:rFonts w:ascii="Aptos Display" w:hAnsi="Aptos Display"/>
          <w:b/>
          <w:bCs/>
          <w:sz w:val="22"/>
          <w:szCs w:val="22"/>
          <w:lang w:val="nl-NL"/>
        </w:rPr>
      </w:pPr>
    </w:p>
    <w:p w14:paraId="4CC854B3" w14:textId="77777777" w:rsidR="006C0CA1" w:rsidRDefault="006C0CA1">
      <w:pPr>
        <w:rPr>
          <w:rFonts w:eastAsiaTheme="majorEastAsia" w:cstheme="majorBidi"/>
          <w:color w:val="365F91" w:themeColor="accent1" w:themeShade="BF"/>
          <w:lang w:val="nl-NL"/>
        </w:rPr>
      </w:pPr>
      <w:r>
        <w:rPr>
          <w:lang w:val="nl-NL"/>
        </w:rPr>
        <w:br w:type="page"/>
      </w:r>
    </w:p>
    <w:p w14:paraId="5E716307" w14:textId="3134AC72" w:rsidR="00D43E87" w:rsidRPr="00D43E87" w:rsidRDefault="00D43E87" w:rsidP="00D43E87">
      <w:pPr>
        <w:pStyle w:val="Kop3"/>
        <w:rPr>
          <w:sz w:val="24"/>
          <w:szCs w:val="24"/>
          <w:lang w:val="nl-NL"/>
        </w:rPr>
      </w:pPr>
      <w:r w:rsidRPr="00D43E87">
        <w:rPr>
          <w:sz w:val="24"/>
          <w:szCs w:val="24"/>
          <w:lang w:val="nl-NL"/>
        </w:rPr>
        <w:lastRenderedPageBreak/>
        <w:t xml:space="preserve">4.2 Referentieproject 2 </w:t>
      </w:r>
    </w:p>
    <w:p w14:paraId="3EF0E733" w14:textId="77777777" w:rsidR="00D43E87" w:rsidRDefault="00D43E87" w:rsidP="00D43E87">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 xml:space="preserve">Vul onderstaande gegevens volledig, concreet en verifieerbaar in. </w:t>
      </w:r>
      <w:proofErr w:type="gramStart"/>
      <w:r w:rsidRPr="00070CA5">
        <w:rPr>
          <w:rFonts w:ascii="Aptos Display" w:hAnsi="Aptos Display"/>
          <w:sz w:val="22"/>
          <w:szCs w:val="22"/>
          <w:lang w:val="nl-NL"/>
        </w:rPr>
        <w:t>Indien</w:t>
      </w:r>
      <w:proofErr w:type="gramEnd"/>
      <w:r w:rsidRPr="00070CA5">
        <w:rPr>
          <w:rFonts w:ascii="Aptos Display" w:hAnsi="Aptos Display"/>
          <w:sz w:val="22"/>
          <w:szCs w:val="22"/>
          <w:lang w:val="nl-NL"/>
        </w:rPr>
        <w:t xml:space="preserve"> een onderdeel niet van toepassing is, vermeld dan “niet van toepassing” en licht dit waar nodig kort toe.</w:t>
      </w:r>
    </w:p>
    <w:p w14:paraId="3AE25955" w14:textId="77777777" w:rsidR="00D43E87" w:rsidRPr="00070CA5" w:rsidRDefault="00D43E87" w:rsidP="00D43E87">
      <w:pPr>
        <w:pStyle w:val="Geenafstand"/>
        <w:spacing w:line="360" w:lineRule="auto"/>
        <w:rPr>
          <w:rFonts w:ascii="Aptos Display" w:hAnsi="Aptos Display"/>
          <w:sz w:val="22"/>
          <w:szCs w:val="22"/>
          <w:lang w:val="nl-NL"/>
        </w:rPr>
      </w:pPr>
    </w:p>
    <w:tbl>
      <w:tblPr>
        <w:tblStyle w:val="Rastertabel4-Accent1"/>
        <w:tblW w:w="0" w:type="auto"/>
        <w:tblLook w:val="04A0" w:firstRow="1" w:lastRow="0" w:firstColumn="1" w:lastColumn="0" w:noHBand="0" w:noVBand="1"/>
      </w:tblPr>
      <w:tblGrid>
        <w:gridCol w:w="3383"/>
        <w:gridCol w:w="6807"/>
      </w:tblGrid>
      <w:tr w:rsidR="00D43E87" w:rsidRPr="00070CA5" w14:paraId="5D99AF0B" w14:textId="77777777" w:rsidTr="006C0CA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auto"/>
            <w:hideMark/>
          </w:tcPr>
          <w:p w14:paraId="1889E880" w14:textId="77777777"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Onderdeel</w:t>
            </w:r>
          </w:p>
        </w:tc>
        <w:tc>
          <w:tcPr>
            <w:tcW w:w="0" w:type="auto"/>
            <w:hideMark/>
          </w:tcPr>
          <w:p w14:paraId="7DA92913" w14:textId="77777777" w:rsidR="00D43E87" w:rsidRPr="00070CA5" w:rsidRDefault="00D43E87" w:rsidP="00BB60E3">
            <w:pPr>
              <w:pStyle w:val="Geenafstand"/>
              <w:spacing w:line="360" w:lineRule="auto"/>
              <w:cnfStyle w:val="100000000000" w:firstRow="1"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070CA5">
              <w:rPr>
                <w:rFonts w:ascii="Aptos Display" w:hAnsi="Aptos Display"/>
                <w:sz w:val="22"/>
                <w:szCs w:val="22"/>
                <w:lang w:val="nl-NL"/>
              </w:rPr>
              <w:t>In te vullen door gegadigde</w:t>
            </w:r>
          </w:p>
        </w:tc>
      </w:tr>
      <w:tr w:rsidR="00D43E87" w:rsidRPr="00070CA5" w14:paraId="0095E54F" w14:textId="77777777" w:rsidTr="006C0C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BDD1D9F" w14:textId="77777777"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Naam project</w:t>
            </w:r>
          </w:p>
        </w:tc>
        <w:tc>
          <w:tcPr>
            <w:tcW w:w="0" w:type="auto"/>
            <w:hideMark/>
          </w:tcPr>
          <w:p w14:paraId="1CC65ACB" w14:textId="77777777" w:rsidR="00D43E87" w:rsidRPr="00070CA5" w:rsidRDefault="00D43E87" w:rsidP="00BB60E3">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
        </w:tc>
      </w:tr>
      <w:tr w:rsidR="00D43E87" w:rsidRPr="00070CA5" w14:paraId="766DDB8E" w14:textId="77777777" w:rsidTr="006C0CA1">
        <w:tc>
          <w:tcPr>
            <w:cnfStyle w:val="001000000000" w:firstRow="0" w:lastRow="0" w:firstColumn="1" w:lastColumn="0" w:oddVBand="0" w:evenVBand="0" w:oddHBand="0" w:evenHBand="0" w:firstRowFirstColumn="0" w:firstRowLastColumn="0" w:lastRowFirstColumn="0" w:lastRowLastColumn="0"/>
            <w:tcW w:w="0" w:type="auto"/>
            <w:hideMark/>
          </w:tcPr>
          <w:p w14:paraId="118AA6B9" w14:textId="77777777" w:rsidR="00D43E87" w:rsidRPr="00070CA5" w:rsidRDefault="00D43E87" w:rsidP="00BB60E3">
            <w:pPr>
              <w:pStyle w:val="Geenafstand"/>
              <w:spacing w:line="360" w:lineRule="auto"/>
              <w:rPr>
                <w:rFonts w:ascii="Aptos Display" w:hAnsi="Aptos Display"/>
                <w:sz w:val="22"/>
                <w:szCs w:val="22"/>
                <w:lang w:val="nl-NL"/>
              </w:rPr>
            </w:pPr>
            <w:proofErr w:type="gramStart"/>
            <w:r w:rsidRPr="00070CA5">
              <w:rPr>
                <w:rFonts w:ascii="Aptos Display" w:hAnsi="Aptos Display"/>
                <w:sz w:val="22"/>
                <w:szCs w:val="22"/>
                <w:lang w:val="nl-NL"/>
              </w:rPr>
              <w:t>Locatie project</w:t>
            </w:r>
            <w:proofErr w:type="gramEnd"/>
          </w:p>
        </w:tc>
        <w:tc>
          <w:tcPr>
            <w:tcW w:w="0" w:type="auto"/>
            <w:hideMark/>
          </w:tcPr>
          <w:p w14:paraId="0F2AC254" w14:textId="77777777" w:rsidR="00D43E87" w:rsidRPr="00070CA5" w:rsidRDefault="00D43E87" w:rsidP="00BB60E3">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p>
        </w:tc>
      </w:tr>
      <w:tr w:rsidR="00D43E87" w:rsidRPr="00070CA5" w14:paraId="270F5737" w14:textId="77777777" w:rsidTr="006C0C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F8CC045" w14:textId="77777777"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Korte projectomschrijving</w:t>
            </w:r>
          </w:p>
        </w:tc>
        <w:tc>
          <w:tcPr>
            <w:tcW w:w="0" w:type="auto"/>
            <w:hideMark/>
          </w:tcPr>
          <w:p w14:paraId="05B90C09" w14:textId="77777777" w:rsidR="00D43E87" w:rsidRPr="00070CA5" w:rsidRDefault="00D43E87" w:rsidP="00BB60E3">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070CA5">
              <w:rPr>
                <w:rFonts w:ascii="Aptos Display" w:hAnsi="Aptos Display"/>
                <w:sz w:val="22"/>
                <w:szCs w:val="22"/>
                <w:lang w:val="nl-NL"/>
              </w:rPr>
              <w:t>Geef een korte omschrijving van de aard van het project, de opgave en het gerealiseerde of in uitvoering genomen resultaat.</w:t>
            </w:r>
          </w:p>
        </w:tc>
      </w:tr>
      <w:tr w:rsidR="00D43E87" w:rsidRPr="00070CA5" w14:paraId="68FB2FE2" w14:textId="77777777" w:rsidTr="006C0CA1">
        <w:tc>
          <w:tcPr>
            <w:cnfStyle w:val="001000000000" w:firstRow="0" w:lastRow="0" w:firstColumn="1" w:lastColumn="0" w:oddVBand="0" w:evenVBand="0" w:oddHBand="0" w:evenHBand="0" w:firstRowFirstColumn="0" w:firstRowLastColumn="0" w:lastRowFirstColumn="0" w:lastRowLastColumn="0"/>
            <w:tcW w:w="0" w:type="auto"/>
            <w:hideMark/>
          </w:tcPr>
          <w:p w14:paraId="12919753" w14:textId="77777777"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Omvang project</w:t>
            </w:r>
          </w:p>
        </w:tc>
        <w:tc>
          <w:tcPr>
            <w:tcW w:w="0" w:type="auto"/>
            <w:hideMark/>
          </w:tcPr>
          <w:p w14:paraId="7667036C" w14:textId="77777777" w:rsidR="00D43E87" w:rsidRPr="00070CA5" w:rsidRDefault="00D43E87" w:rsidP="00BB60E3">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070CA5">
              <w:rPr>
                <w:rFonts w:ascii="Aptos Display" w:hAnsi="Aptos Display"/>
                <w:sz w:val="22"/>
                <w:szCs w:val="22"/>
                <w:lang w:val="nl-NL"/>
              </w:rPr>
              <w:t>Vermeld onder meer het aantal woningen, de woningtypen, de omvang van het projectgebied en, indien van toepassing, het aandeel openbaar en/of gemeenschappelijk gebied.</w:t>
            </w:r>
          </w:p>
        </w:tc>
      </w:tr>
      <w:tr w:rsidR="00D43E87" w:rsidRPr="00070CA5" w14:paraId="7C3FA288" w14:textId="77777777" w:rsidTr="006C0C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768CF71" w14:textId="77777777"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Status project</w:t>
            </w:r>
          </w:p>
        </w:tc>
        <w:tc>
          <w:tcPr>
            <w:tcW w:w="0" w:type="auto"/>
            <w:hideMark/>
          </w:tcPr>
          <w:p w14:paraId="5AEAC976" w14:textId="2817A470" w:rsidR="00D43E87" w:rsidRPr="00070CA5" w:rsidRDefault="009D6340" w:rsidP="00BB60E3">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944F8E">
              <w:rPr>
                <w:rFonts w:ascii="Aptos Display" w:hAnsi="Aptos Display"/>
                <w:sz w:val="22"/>
                <w:szCs w:val="22"/>
                <w:lang w:val="nl-NL"/>
              </w:rPr>
              <w:t>Geef aan of het project is opgeleverd of in uitvoering is genomen</w:t>
            </w:r>
            <w:r w:rsidR="003C350E">
              <w:rPr>
                <w:rFonts w:ascii="Aptos Display" w:hAnsi="Aptos Display"/>
                <w:sz w:val="22"/>
                <w:szCs w:val="22"/>
                <w:lang w:val="nl-NL"/>
              </w:rPr>
              <w:t>.</w:t>
            </w:r>
          </w:p>
        </w:tc>
      </w:tr>
      <w:tr w:rsidR="00D43E87" w:rsidRPr="00070CA5" w14:paraId="472E8081" w14:textId="77777777" w:rsidTr="006C0CA1">
        <w:tc>
          <w:tcPr>
            <w:cnfStyle w:val="001000000000" w:firstRow="0" w:lastRow="0" w:firstColumn="1" w:lastColumn="0" w:oddVBand="0" w:evenVBand="0" w:oddHBand="0" w:evenHBand="0" w:firstRowFirstColumn="0" w:firstRowLastColumn="0" w:lastRowFirstColumn="0" w:lastRowLastColumn="0"/>
            <w:tcW w:w="0" w:type="auto"/>
            <w:hideMark/>
          </w:tcPr>
          <w:p w14:paraId="304B4679" w14:textId="77777777"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Start uitvoering</w:t>
            </w:r>
          </w:p>
        </w:tc>
        <w:tc>
          <w:tcPr>
            <w:tcW w:w="0" w:type="auto"/>
            <w:hideMark/>
          </w:tcPr>
          <w:p w14:paraId="52DB6E97" w14:textId="77777777" w:rsidR="00D43E87" w:rsidRPr="00070CA5" w:rsidRDefault="00D43E87" w:rsidP="00BB60E3">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p>
        </w:tc>
      </w:tr>
      <w:tr w:rsidR="00D43E87" w:rsidRPr="00070CA5" w14:paraId="74BC99DC" w14:textId="77777777" w:rsidTr="006C0C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E04B30C" w14:textId="77777777"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Oplevering/beoogde oplevering</w:t>
            </w:r>
          </w:p>
        </w:tc>
        <w:tc>
          <w:tcPr>
            <w:tcW w:w="0" w:type="auto"/>
            <w:hideMark/>
          </w:tcPr>
          <w:p w14:paraId="7555B98F" w14:textId="77777777" w:rsidR="00D43E87" w:rsidRPr="00070CA5" w:rsidRDefault="00D43E87" w:rsidP="00BB60E3">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
        </w:tc>
      </w:tr>
      <w:tr w:rsidR="00D43E87" w:rsidRPr="00070CA5" w14:paraId="1FCA53FC" w14:textId="77777777" w:rsidTr="006C0CA1">
        <w:tc>
          <w:tcPr>
            <w:cnfStyle w:val="001000000000" w:firstRow="0" w:lastRow="0" w:firstColumn="1" w:lastColumn="0" w:oddVBand="0" w:evenVBand="0" w:oddHBand="0" w:evenHBand="0" w:firstRowFirstColumn="0" w:firstRowLastColumn="0" w:lastRowFirstColumn="0" w:lastRowLastColumn="0"/>
            <w:tcW w:w="0" w:type="auto"/>
            <w:hideMark/>
          </w:tcPr>
          <w:p w14:paraId="026770F5" w14:textId="77777777"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Opdrachtgever</w:t>
            </w:r>
          </w:p>
        </w:tc>
        <w:tc>
          <w:tcPr>
            <w:tcW w:w="0" w:type="auto"/>
            <w:hideMark/>
          </w:tcPr>
          <w:p w14:paraId="556506FF" w14:textId="77777777" w:rsidR="00D43E87" w:rsidRPr="00070CA5" w:rsidRDefault="00D43E87" w:rsidP="00BB60E3">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p>
        </w:tc>
      </w:tr>
      <w:tr w:rsidR="00D43E87" w:rsidRPr="00070CA5" w14:paraId="1D7CAA9D" w14:textId="77777777" w:rsidTr="006C0C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004B1E1" w14:textId="5F06D971"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Contactpersoon/</w:t>
            </w:r>
            <w:r w:rsidR="003C350E" w:rsidRPr="003C350E">
              <w:rPr>
                <w:b w:val="0"/>
                <w:bCs w:val="0"/>
              </w:rPr>
              <w:t xml:space="preserve"> </w:t>
            </w:r>
            <w:proofErr w:type="spellStart"/>
            <w:r w:rsidR="003C350E" w:rsidRPr="003C350E">
              <w:rPr>
                <w:rFonts w:ascii="Aptos Display" w:hAnsi="Aptos Display"/>
                <w:sz w:val="22"/>
                <w:szCs w:val="22"/>
              </w:rPr>
              <w:t>referentiepersoon</w:t>
            </w:r>
            <w:proofErr w:type="spellEnd"/>
          </w:p>
        </w:tc>
        <w:tc>
          <w:tcPr>
            <w:tcW w:w="0" w:type="auto"/>
            <w:hideMark/>
          </w:tcPr>
          <w:p w14:paraId="3F28DB95" w14:textId="77777777" w:rsidR="00D43E87" w:rsidRPr="00070CA5" w:rsidRDefault="00D43E87" w:rsidP="00BB60E3">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070CA5">
              <w:rPr>
                <w:rFonts w:ascii="Aptos Display" w:hAnsi="Aptos Display"/>
                <w:sz w:val="22"/>
                <w:szCs w:val="22"/>
                <w:lang w:val="nl-NL"/>
              </w:rPr>
              <w:t>Vermeld naam, functie, telefoonnummer en e-mailadres ten behoeve van eventuele verificatie.</w:t>
            </w:r>
          </w:p>
        </w:tc>
      </w:tr>
      <w:tr w:rsidR="00303EB9" w:rsidRPr="00070CA5" w14:paraId="159DEAC5" w14:textId="77777777" w:rsidTr="006C0CA1">
        <w:tc>
          <w:tcPr>
            <w:cnfStyle w:val="001000000000" w:firstRow="0" w:lastRow="0" w:firstColumn="1" w:lastColumn="0" w:oddVBand="0" w:evenVBand="0" w:oddHBand="0" w:evenHBand="0" w:firstRowFirstColumn="0" w:firstRowLastColumn="0" w:lastRowFirstColumn="0" w:lastRowLastColumn="0"/>
            <w:tcW w:w="0" w:type="auto"/>
            <w:hideMark/>
          </w:tcPr>
          <w:p w14:paraId="52AA0773" w14:textId="4CFB70DA" w:rsidR="00303EB9" w:rsidRPr="00070CA5" w:rsidRDefault="00303EB9" w:rsidP="00303EB9">
            <w:pPr>
              <w:pStyle w:val="Geenafstand"/>
              <w:spacing w:line="360" w:lineRule="auto"/>
              <w:rPr>
                <w:rFonts w:ascii="Aptos Display" w:hAnsi="Aptos Display"/>
                <w:sz w:val="22"/>
                <w:szCs w:val="22"/>
                <w:lang w:val="nl-NL"/>
              </w:rPr>
            </w:pPr>
            <w:r w:rsidRPr="00944F8E">
              <w:rPr>
                <w:rFonts w:ascii="Aptos Display" w:hAnsi="Aptos Display"/>
                <w:sz w:val="22"/>
                <w:szCs w:val="22"/>
                <w:lang w:val="nl-NL"/>
              </w:rPr>
              <w:t>Partij of partijen op wier ervaring met dit referentieproject een beroep wordt gedaan</w:t>
            </w:r>
          </w:p>
        </w:tc>
        <w:tc>
          <w:tcPr>
            <w:tcW w:w="0" w:type="auto"/>
            <w:hideMark/>
          </w:tcPr>
          <w:p w14:paraId="5DC6FF15" w14:textId="77777777" w:rsidR="00303EB9" w:rsidRDefault="00303EB9" w:rsidP="00303EB9">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303EB9">
              <w:rPr>
                <w:rFonts w:ascii="Aptos Display" w:hAnsi="Aptos Display"/>
                <w:sz w:val="22"/>
                <w:szCs w:val="22"/>
                <w:lang w:val="nl-NL"/>
              </w:rPr>
              <w:t>Meerdere antwoorden zijn mogelijk.</w:t>
            </w:r>
          </w:p>
          <w:p w14:paraId="291BDBE5" w14:textId="77777777" w:rsidR="002F5E6B" w:rsidRDefault="002F5E6B" w:rsidP="002F5E6B">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p>
          <w:p w14:paraId="684D1C7F" w14:textId="52412B02" w:rsidR="002F5E6B" w:rsidRPr="002F5E6B" w:rsidRDefault="002F5E6B" w:rsidP="002F5E6B">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2F5E6B">
              <w:rPr>
                <w:rFonts w:ascii="Aptos Display" w:hAnsi="Aptos Display"/>
                <w:sz w:val="22"/>
                <w:szCs w:val="22"/>
                <w:lang w:val="nl-NL"/>
              </w:rPr>
              <w:t>☐ de ontwikkelende partij</w:t>
            </w:r>
            <w:r w:rsidRPr="002F5E6B">
              <w:rPr>
                <w:rFonts w:ascii="Aptos Display" w:hAnsi="Aptos Display"/>
                <w:sz w:val="22"/>
                <w:szCs w:val="22"/>
                <w:lang w:val="nl-NL"/>
              </w:rPr>
              <w:br/>
              <w:t>☐ één of meer teamleden, namelijk: [vermeld per teamlid de naam van de organisatie en de discipline/rol]</w:t>
            </w:r>
          </w:p>
          <w:p w14:paraId="5FECAC61" w14:textId="652529F1" w:rsidR="00303EB9" w:rsidRPr="00070CA5" w:rsidRDefault="00303EB9" w:rsidP="00303EB9">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p>
        </w:tc>
      </w:tr>
      <w:tr w:rsidR="00CD55A9" w:rsidRPr="00070CA5" w14:paraId="6887169F" w14:textId="77777777" w:rsidTr="006C0C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6443FC3" w14:textId="1C71670B" w:rsidR="00CD55A9" w:rsidRPr="00070CA5" w:rsidRDefault="00CD55A9" w:rsidP="00CD55A9">
            <w:pPr>
              <w:pStyle w:val="Geenafstand"/>
              <w:spacing w:line="360" w:lineRule="auto"/>
              <w:rPr>
                <w:rFonts w:ascii="Aptos Display" w:hAnsi="Aptos Display"/>
                <w:sz w:val="22"/>
                <w:szCs w:val="22"/>
                <w:lang w:val="nl-NL"/>
              </w:rPr>
            </w:pPr>
            <w:r w:rsidRPr="00944F8E">
              <w:rPr>
                <w:rFonts w:ascii="Aptos Display" w:hAnsi="Aptos Display"/>
                <w:sz w:val="22"/>
                <w:szCs w:val="22"/>
                <w:lang w:val="nl-NL"/>
              </w:rPr>
              <w:t>Rol van de betrokken partij of partijen in het referentieproject</w:t>
            </w:r>
          </w:p>
        </w:tc>
        <w:tc>
          <w:tcPr>
            <w:tcW w:w="0" w:type="auto"/>
            <w:hideMark/>
          </w:tcPr>
          <w:p w14:paraId="634EFE85" w14:textId="78F9181B" w:rsidR="00CD55A9" w:rsidRPr="00070CA5" w:rsidRDefault="00CD55A9" w:rsidP="00CD55A9">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944F8E">
              <w:rPr>
                <w:rFonts w:ascii="Aptos Display" w:hAnsi="Aptos Display"/>
                <w:sz w:val="22"/>
                <w:szCs w:val="22"/>
                <w:lang w:val="nl-NL"/>
              </w:rPr>
              <w:t>Beschrijf per hierboven genoemde partij concreet welke rol deze in het referentieproject heeft vervuld. Vermeld daarbij welke werkzaamheden, verantwoordelijkheden en, indien van toepassing, ontwikkelende of risicodragende verplichtingen bij iedere partij lagen.</w:t>
            </w:r>
          </w:p>
        </w:tc>
      </w:tr>
      <w:tr w:rsidR="00136A1E" w:rsidRPr="00070CA5" w14:paraId="6387294B" w14:textId="77777777" w:rsidTr="006C0CA1">
        <w:tc>
          <w:tcPr>
            <w:cnfStyle w:val="001000000000" w:firstRow="0" w:lastRow="0" w:firstColumn="1" w:lastColumn="0" w:oddVBand="0" w:evenVBand="0" w:oddHBand="0" w:evenHBand="0" w:firstRowFirstColumn="0" w:firstRowLastColumn="0" w:lastRowFirstColumn="0" w:lastRowLastColumn="0"/>
            <w:tcW w:w="0" w:type="auto"/>
            <w:hideMark/>
          </w:tcPr>
          <w:p w14:paraId="217BB797" w14:textId="77777777" w:rsidR="00136A1E" w:rsidRPr="00070CA5" w:rsidRDefault="00136A1E" w:rsidP="00136A1E">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 xml:space="preserve">Rol binnen het ontwikkel- en ontwerpteam voor De </w:t>
            </w:r>
            <w:proofErr w:type="spellStart"/>
            <w:r w:rsidRPr="00070CA5">
              <w:rPr>
                <w:rFonts w:ascii="Aptos Display" w:hAnsi="Aptos Display"/>
                <w:sz w:val="22"/>
                <w:szCs w:val="22"/>
                <w:lang w:val="nl-NL"/>
              </w:rPr>
              <w:t>Trime</w:t>
            </w:r>
            <w:proofErr w:type="spellEnd"/>
          </w:p>
        </w:tc>
        <w:tc>
          <w:tcPr>
            <w:tcW w:w="0" w:type="auto"/>
            <w:hideMark/>
          </w:tcPr>
          <w:p w14:paraId="223EEFED" w14:textId="72102C44" w:rsidR="00136A1E" w:rsidRPr="00070CA5" w:rsidRDefault="00720163" w:rsidP="00136A1E">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proofErr w:type="gramStart"/>
            <w:r w:rsidRPr="00944F8E">
              <w:rPr>
                <w:rFonts w:ascii="Aptos Display" w:hAnsi="Aptos Display"/>
                <w:sz w:val="22"/>
                <w:szCs w:val="22"/>
                <w:lang w:val="nl-NL"/>
              </w:rPr>
              <w:t>Indien</w:t>
            </w:r>
            <w:proofErr w:type="gramEnd"/>
            <w:r w:rsidRPr="00944F8E">
              <w:rPr>
                <w:rFonts w:ascii="Aptos Display" w:hAnsi="Aptos Display"/>
                <w:sz w:val="22"/>
                <w:szCs w:val="22"/>
                <w:lang w:val="nl-NL"/>
              </w:rPr>
              <w:t xml:space="preserve"> voor dit referentieproject een beroep wordt gedaan op de ervaring van één of meer teamleden, beschrijf dan per teamlid welke rol deze binnen het ontwikkel- en ontwerpteam voor De </w:t>
            </w:r>
            <w:proofErr w:type="spellStart"/>
            <w:r w:rsidRPr="00944F8E">
              <w:rPr>
                <w:rFonts w:ascii="Aptos Display" w:hAnsi="Aptos Display"/>
                <w:sz w:val="22"/>
                <w:szCs w:val="22"/>
                <w:lang w:val="nl-NL"/>
              </w:rPr>
              <w:t>Trime</w:t>
            </w:r>
            <w:proofErr w:type="spellEnd"/>
            <w:r w:rsidRPr="00944F8E">
              <w:rPr>
                <w:rFonts w:ascii="Aptos Display" w:hAnsi="Aptos Display"/>
                <w:sz w:val="22"/>
                <w:szCs w:val="22"/>
                <w:lang w:val="nl-NL"/>
              </w:rPr>
              <w:t xml:space="preserve"> zal vervullen. </w:t>
            </w:r>
            <w:proofErr w:type="spellStart"/>
            <w:r w:rsidRPr="00720163">
              <w:rPr>
                <w:rFonts w:ascii="Aptos Display" w:hAnsi="Aptos Display"/>
                <w:sz w:val="22"/>
                <w:szCs w:val="22"/>
              </w:rPr>
              <w:t>Vermeld</w:t>
            </w:r>
            <w:proofErr w:type="spellEnd"/>
            <w:r w:rsidRPr="00720163">
              <w:rPr>
                <w:rFonts w:ascii="Aptos Display" w:hAnsi="Aptos Display"/>
                <w:sz w:val="22"/>
                <w:szCs w:val="22"/>
              </w:rPr>
              <w:t xml:space="preserve"> in </w:t>
            </w:r>
            <w:proofErr w:type="spellStart"/>
            <w:r w:rsidRPr="00720163">
              <w:rPr>
                <w:rFonts w:ascii="Aptos Display" w:hAnsi="Aptos Display"/>
                <w:sz w:val="22"/>
                <w:szCs w:val="22"/>
              </w:rPr>
              <w:t>andere</w:t>
            </w:r>
            <w:proofErr w:type="spellEnd"/>
            <w:r w:rsidRPr="00720163">
              <w:rPr>
                <w:rFonts w:ascii="Aptos Display" w:hAnsi="Aptos Display"/>
                <w:sz w:val="22"/>
                <w:szCs w:val="22"/>
              </w:rPr>
              <w:t xml:space="preserve"> </w:t>
            </w:r>
            <w:proofErr w:type="spellStart"/>
            <w:r w:rsidRPr="00720163">
              <w:rPr>
                <w:rFonts w:ascii="Aptos Display" w:hAnsi="Aptos Display"/>
                <w:sz w:val="22"/>
                <w:szCs w:val="22"/>
              </w:rPr>
              <w:t>gevallen</w:t>
            </w:r>
            <w:proofErr w:type="spellEnd"/>
            <w:r w:rsidRPr="00720163">
              <w:rPr>
                <w:rFonts w:ascii="Aptos Display" w:hAnsi="Aptos Display"/>
                <w:sz w:val="22"/>
                <w:szCs w:val="22"/>
              </w:rPr>
              <w:t xml:space="preserve"> “</w:t>
            </w:r>
            <w:proofErr w:type="spellStart"/>
            <w:r w:rsidRPr="00720163">
              <w:rPr>
                <w:rFonts w:ascii="Aptos Display" w:hAnsi="Aptos Display"/>
                <w:sz w:val="22"/>
                <w:szCs w:val="22"/>
              </w:rPr>
              <w:t>niet</w:t>
            </w:r>
            <w:proofErr w:type="spellEnd"/>
            <w:r w:rsidRPr="00720163">
              <w:rPr>
                <w:rFonts w:ascii="Aptos Display" w:hAnsi="Aptos Display"/>
                <w:sz w:val="22"/>
                <w:szCs w:val="22"/>
              </w:rPr>
              <w:t xml:space="preserve"> van </w:t>
            </w:r>
            <w:proofErr w:type="spellStart"/>
            <w:r w:rsidRPr="00720163">
              <w:rPr>
                <w:rFonts w:ascii="Aptos Display" w:hAnsi="Aptos Display"/>
                <w:sz w:val="22"/>
                <w:szCs w:val="22"/>
              </w:rPr>
              <w:t>toepassing</w:t>
            </w:r>
            <w:proofErr w:type="spellEnd"/>
            <w:r w:rsidRPr="00720163">
              <w:rPr>
                <w:rFonts w:ascii="Aptos Display" w:hAnsi="Aptos Display"/>
                <w:sz w:val="22"/>
                <w:szCs w:val="22"/>
              </w:rPr>
              <w:t>”.</w:t>
            </w:r>
          </w:p>
        </w:tc>
      </w:tr>
      <w:tr w:rsidR="00136A1E" w:rsidRPr="00070CA5" w14:paraId="2B74BB9B" w14:textId="77777777" w:rsidTr="006C0C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348060D" w14:textId="4B551A18" w:rsidR="00136A1E" w:rsidRPr="00070CA5" w:rsidRDefault="00136A1E" w:rsidP="00136A1E">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Inzet teamlid</w:t>
            </w:r>
          </w:p>
        </w:tc>
        <w:tc>
          <w:tcPr>
            <w:tcW w:w="0" w:type="auto"/>
            <w:hideMark/>
          </w:tcPr>
          <w:p w14:paraId="085B3BA2" w14:textId="77777777" w:rsidR="006C0CA1" w:rsidRDefault="00027C2F" w:rsidP="00027C2F">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roofErr w:type="gramStart"/>
            <w:r w:rsidRPr="00027C2F">
              <w:rPr>
                <w:rFonts w:ascii="Aptos Display" w:hAnsi="Aptos Display"/>
                <w:sz w:val="22"/>
                <w:szCs w:val="22"/>
                <w:lang w:val="nl-NL"/>
              </w:rPr>
              <w:t>Indien</w:t>
            </w:r>
            <w:proofErr w:type="gramEnd"/>
            <w:r w:rsidRPr="00027C2F">
              <w:rPr>
                <w:rFonts w:ascii="Aptos Display" w:hAnsi="Aptos Display"/>
                <w:sz w:val="22"/>
                <w:szCs w:val="22"/>
                <w:lang w:val="nl-NL"/>
              </w:rPr>
              <w:t xml:space="preserve"> voor dit referentieproject een beroep wordt gedaan op de ervaring van één of meer teamleden, </w:t>
            </w:r>
          </w:p>
          <w:p w14:paraId="2231FF50" w14:textId="06C9D774" w:rsidR="00027C2F" w:rsidRPr="00027C2F" w:rsidRDefault="00027C2F" w:rsidP="00027C2F">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roofErr w:type="gramStart"/>
            <w:r w:rsidRPr="00027C2F">
              <w:rPr>
                <w:rFonts w:ascii="Aptos Display" w:hAnsi="Aptos Display"/>
                <w:sz w:val="22"/>
                <w:szCs w:val="22"/>
                <w:lang w:val="nl-NL"/>
              </w:rPr>
              <w:lastRenderedPageBreak/>
              <w:t>bevestigt</w:t>
            </w:r>
            <w:proofErr w:type="gramEnd"/>
            <w:r w:rsidRPr="00027C2F">
              <w:rPr>
                <w:rFonts w:ascii="Aptos Display" w:hAnsi="Aptos Display"/>
                <w:sz w:val="22"/>
                <w:szCs w:val="22"/>
                <w:lang w:val="nl-NL"/>
              </w:rPr>
              <w:t xml:space="preserve"> de gegadigde dat ieder </w:t>
            </w:r>
            <w:proofErr w:type="spellStart"/>
            <w:r w:rsidR="00E51FAB" w:rsidRPr="00E51FAB">
              <w:rPr>
                <w:rFonts w:ascii="Aptos Display" w:hAnsi="Aptos Display"/>
                <w:sz w:val="22"/>
                <w:szCs w:val="22"/>
              </w:rPr>
              <w:t>betrokken</w:t>
            </w:r>
            <w:proofErr w:type="spellEnd"/>
            <w:r w:rsidR="00E51FAB" w:rsidRPr="00E51FAB">
              <w:rPr>
                <w:rFonts w:ascii="Aptos Display" w:hAnsi="Aptos Display"/>
                <w:sz w:val="22"/>
                <w:szCs w:val="22"/>
              </w:rPr>
              <w:t xml:space="preserve"> </w:t>
            </w:r>
            <w:r w:rsidRPr="00027C2F">
              <w:rPr>
                <w:rFonts w:ascii="Aptos Display" w:hAnsi="Aptos Display"/>
                <w:sz w:val="22"/>
                <w:szCs w:val="22"/>
                <w:lang w:val="nl-NL"/>
              </w:rPr>
              <w:t>teamlid voor het onderdeel waarop diens ervaring betrekking heeft daadwerkelijk wordt ingezet in de aanbiedingsfase en, voor zover relevant, in de verdere planuitwerking en realisatiefase.</w:t>
            </w:r>
          </w:p>
          <w:p w14:paraId="731C5449" w14:textId="77777777" w:rsidR="00027C2F" w:rsidRDefault="00027C2F" w:rsidP="00027C2F">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027C2F">
              <w:rPr>
                <w:rFonts w:ascii="Aptos Display" w:hAnsi="Aptos Display"/>
                <w:sz w:val="22"/>
                <w:szCs w:val="22"/>
                <w:lang w:val="nl-NL"/>
              </w:rPr>
              <w:t>☐ Ja</w:t>
            </w:r>
            <w:r w:rsidRPr="00027C2F">
              <w:rPr>
                <w:rFonts w:ascii="Aptos Display" w:hAnsi="Aptos Display"/>
                <w:sz w:val="22"/>
                <w:szCs w:val="22"/>
                <w:lang w:val="nl-NL"/>
              </w:rPr>
              <w:br/>
              <w:t>☐ Niet van toepassing</w:t>
            </w:r>
          </w:p>
          <w:p w14:paraId="69EF394D" w14:textId="77777777" w:rsidR="00027C2F" w:rsidRPr="00027C2F" w:rsidRDefault="00027C2F" w:rsidP="00027C2F">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
          <w:p w14:paraId="0D1CF878" w14:textId="7F24E174" w:rsidR="00D62929" w:rsidRPr="00070CA5" w:rsidRDefault="00027C2F" w:rsidP="00136A1E">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roofErr w:type="gramStart"/>
            <w:r w:rsidRPr="00027C2F">
              <w:rPr>
                <w:rFonts w:ascii="Aptos Display" w:hAnsi="Aptos Display"/>
                <w:sz w:val="22"/>
                <w:szCs w:val="22"/>
                <w:lang w:val="nl-NL"/>
              </w:rPr>
              <w:t>Indien</w:t>
            </w:r>
            <w:proofErr w:type="gramEnd"/>
            <w:r w:rsidRPr="00027C2F">
              <w:rPr>
                <w:rFonts w:ascii="Aptos Display" w:hAnsi="Aptos Display"/>
                <w:sz w:val="22"/>
                <w:szCs w:val="22"/>
                <w:lang w:val="nl-NL"/>
              </w:rPr>
              <w:t xml:space="preserve"> een beroep wordt gedaan op de ervaring van een teamlid en deze bevestiging niet wordt gegeven, kan de ervaring van dit teamlid niet voor de betreffende kerncompetentie worden gebruikt.</w:t>
            </w:r>
          </w:p>
        </w:tc>
      </w:tr>
      <w:tr w:rsidR="007157FE" w:rsidRPr="00070CA5" w14:paraId="5E353FED" w14:textId="77777777" w:rsidTr="006C0CA1">
        <w:tc>
          <w:tcPr>
            <w:cnfStyle w:val="001000000000" w:firstRow="0" w:lastRow="0" w:firstColumn="1" w:lastColumn="0" w:oddVBand="0" w:evenVBand="0" w:oddHBand="0" w:evenHBand="0" w:firstRowFirstColumn="0" w:firstRowLastColumn="0" w:lastRowFirstColumn="0" w:lastRowLastColumn="0"/>
            <w:tcW w:w="0" w:type="auto"/>
            <w:hideMark/>
          </w:tcPr>
          <w:p w14:paraId="384E0300" w14:textId="0A86AEBC" w:rsidR="007157FE" w:rsidRPr="00070CA5" w:rsidRDefault="00FE2CBE" w:rsidP="007157FE">
            <w:pPr>
              <w:pStyle w:val="Geenafstand"/>
              <w:spacing w:line="360" w:lineRule="auto"/>
              <w:rPr>
                <w:rFonts w:ascii="Aptos Display" w:hAnsi="Aptos Display"/>
                <w:sz w:val="22"/>
                <w:szCs w:val="22"/>
                <w:lang w:val="nl-NL"/>
              </w:rPr>
            </w:pPr>
            <w:r w:rsidRPr="00944F8E">
              <w:rPr>
                <w:rFonts w:ascii="Aptos Display" w:hAnsi="Aptos Display"/>
                <w:sz w:val="22"/>
                <w:szCs w:val="22"/>
                <w:lang w:val="nl-NL"/>
              </w:rPr>
              <w:lastRenderedPageBreak/>
              <w:t xml:space="preserve">Inzet voor de eis </w:t>
            </w:r>
            <w:proofErr w:type="gramStart"/>
            <w:r w:rsidRPr="00944F8E">
              <w:rPr>
                <w:rFonts w:ascii="Aptos Display" w:hAnsi="Aptos Display"/>
                <w:sz w:val="22"/>
                <w:szCs w:val="22"/>
                <w:lang w:val="nl-NL"/>
              </w:rPr>
              <w:t>betreffende</w:t>
            </w:r>
            <w:proofErr w:type="gramEnd"/>
            <w:r w:rsidRPr="00944F8E">
              <w:rPr>
                <w:rFonts w:ascii="Aptos Display" w:hAnsi="Aptos Display"/>
                <w:sz w:val="22"/>
                <w:szCs w:val="22"/>
                <w:lang w:val="nl-NL"/>
              </w:rPr>
              <w:t xml:space="preserve"> de ontwikkelende of risicodragende rol</w:t>
            </w:r>
          </w:p>
        </w:tc>
        <w:tc>
          <w:tcPr>
            <w:tcW w:w="0" w:type="auto"/>
            <w:hideMark/>
          </w:tcPr>
          <w:p w14:paraId="0625A3F8" w14:textId="77777777" w:rsidR="009541AF" w:rsidRPr="009541AF" w:rsidRDefault="009541AF" w:rsidP="009541AF">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9541AF">
              <w:rPr>
                <w:rFonts w:ascii="Aptos Display" w:hAnsi="Aptos Display"/>
                <w:sz w:val="22"/>
                <w:szCs w:val="22"/>
                <w:lang w:val="nl-NL"/>
              </w:rPr>
              <w:t>Wordt dit referentieproject gebruikt om aan te tonen dat de ontwikkelende partij zelf een ontwikkelende of risicodragende rol heeft vervuld?</w:t>
            </w:r>
          </w:p>
          <w:p w14:paraId="6D100D73" w14:textId="77777777" w:rsidR="009541AF" w:rsidRDefault="009541AF" w:rsidP="009541AF">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9541AF">
              <w:rPr>
                <w:rFonts w:ascii="Aptos Display" w:hAnsi="Aptos Display"/>
                <w:sz w:val="22"/>
                <w:szCs w:val="22"/>
                <w:lang w:val="nl-NL"/>
              </w:rPr>
              <w:t>☐ Ja</w:t>
            </w:r>
            <w:r w:rsidRPr="009541AF">
              <w:rPr>
                <w:rFonts w:ascii="Aptos Display" w:hAnsi="Aptos Display"/>
                <w:sz w:val="22"/>
                <w:szCs w:val="22"/>
                <w:lang w:val="nl-NL"/>
              </w:rPr>
              <w:br/>
              <w:t>☐ Nee</w:t>
            </w:r>
          </w:p>
          <w:p w14:paraId="1BE0E300" w14:textId="77777777" w:rsidR="009541AF" w:rsidRPr="009541AF" w:rsidRDefault="009541AF" w:rsidP="009541AF">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p>
          <w:p w14:paraId="23D5DABD" w14:textId="1D7131F9" w:rsidR="007157FE" w:rsidRPr="00070CA5" w:rsidRDefault="009541AF" w:rsidP="009541AF">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9541AF">
              <w:rPr>
                <w:rFonts w:ascii="Aptos Display" w:hAnsi="Aptos Display"/>
                <w:sz w:val="22"/>
                <w:szCs w:val="22"/>
                <w:lang w:val="nl-NL"/>
              </w:rPr>
              <w:t>Indien ja: beschrijf concreet welke rol de ontwikkelende partij in het referentieproject heeft vervuld en licht toe waaruit het ontwikkelende of risicodragende karakter van deze rol blijkt.</w:t>
            </w:r>
          </w:p>
        </w:tc>
      </w:tr>
    </w:tbl>
    <w:p w14:paraId="3BE25AF0" w14:textId="77777777" w:rsidR="00D43E87" w:rsidRDefault="00D43E87" w:rsidP="00D43E87">
      <w:pPr>
        <w:pStyle w:val="Geenafstand"/>
        <w:spacing w:line="360" w:lineRule="auto"/>
        <w:rPr>
          <w:rFonts w:ascii="Aptos Display" w:hAnsi="Aptos Display"/>
          <w:b/>
          <w:bCs/>
          <w:sz w:val="22"/>
          <w:szCs w:val="22"/>
          <w:lang w:val="nl-NL"/>
        </w:rPr>
      </w:pPr>
    </w:p>
    <w:p w14:paraId="12E12A5E" w14:textId="77777777" w:rsidR="00DE5305" w:rsidRDefault="00DE5305">
      <w:pPr>
        <w:rPr>
          <w:rFonts w:ascii="Aptos Display" w:hAnsi="Aptos Display"/>
          <w:b/>
          <w:bCs/>
          <w:sz w:val="22"/>
          <w:szCs w:val="22"/>
          <w:lang w:val="nl-NL"/>
        </w:rPr>
      </w:pPr>
      <w:r>
        <w:rPr>
          <w:rFonts w:ascii="Aptos Display" w:hAnsi="Aptos Display"/>
          <w:b/>
          <w:bCs/>
          <w:sz w:val="22"/>
          <w:szCs w:val="22"/>
          <w:lang w:val="nl-NL"/>
        </w:rPr>
        <w:br w:type="page"/>
      </w:r>
    </w:p>
    <w:p w14:paraId="75C77BFB" w14:textId="593CF71E" w:rsidR="00D43E87" w:rsidRPr="00070CA5" w:rsidRDefault="00D43E87" w:rsidP="00D43E87">
      <w:pPr>
        <w:pStyle w:val="Geenafstand"/>
        <w:spacing w:line="360" w:lineRule="auto"/>
        <w:rPr>
          <w:rFonts w:ascii="Aptos Display" w:hAnsi="Aptos Display"/>
          <w:sz w:val="22"/>
          <w:szCs w:val="22"/>
          <w:lang w:val="nl-NL"/>
        </w:rPr>
      </w:pPr>
      <w:r w:rsidRPr="00070CA5">
        <w:rPr>
          <w:rFonts w:ascii="Aptos Display" w:hAnsi="Aptos Display"/>
          <w:b/>
          <w:bCs/>
          <w:sz w:val="22"/>
          <w:szCs w:val="22"/>
          <w:lang w:val="nl-NL"/>
        </w:rPr>
        <w:lastRenderedPageBreak/>
        <w:t>Toelichting per aangewezen kerncompetentie</w:t>
      </w:r>
    </w:p>
    <w:p w14:paraId="00EC4160" w14:textId="77777777" w:rsidR="00D43E87" w:rsidRDefault="00D43E87" w:rsidP="00D43E87">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Vul uitsluitend de kerncompetentie of kerncompetenties in waarvoor dit referentieproject in hoofdstuk 3 is aangewezen.</w:t>
      </w:r>
    </w:p>
    <w:p w14:paraId="0294B6A7" w14:textId="77777777" w:rsidR="00D43E87" w:rsidRPr="00070CA5" w:rsidRDefault="00D43E87" w:rsidP="00D43E87">
      <w:pPr>
        <w:pStyle w:val="Geenafstand"/>
        <w:spacing w:line="360" w:lineRule="auto"/>
        <w:rPr>
          <w:rFonts w:ascii="Aptos Display" w:hAnsi="Aptos Display"/>
          <w:sz w:val="22"/>
          <w:szCs w:val="22"/>
          <w:lang w:val="nl-NL"/>
        </w:rPr>
      </w:pPr>
    </w:p>
    <w:tbl>
      <w:tblPr>
        <w:tblStyle w:val="Rastertabel4-Accent1"/>
        <w:tblW w:w="0" w:type="auto"/>
        <w:tblLook w:val="04A0" w:firstRow="1" w:lastRow="0" w:firstColumn="1" w:lastColumn="0" w:noHBand="0" w:noVBand="1"/>
      </w:tblPr>
      <w:tblGrid>
        <w:gridCol w:w="2240"/>
        <w:gridCol w:w="7950"/>
      </w:tblGrid>
      <w:tr w:rsidR="00D43E87" w:rsidRPr="00070CA5" w14:paraId="2D37FA6D" w14:textId="77777777" w:rsidTr="006C0CA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auto"/>
            <w:hideMark/>
          </w:tcPr>
          <w:p w14:paraId="1E2FCFAE" w14:textId="77777777"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Kerncompetentie</w:t>
            </w:r>
          </w:p>
        </w:tc>
        <w:tc>
          <w:tcPr>
            <w:tcW w:w="0" w:type="auto"/>
            <w:hideMark/>
          </w:tcPr>
          <w:p w14:paraId="2B3F0F3A" w14:textId="77777777" w:rsidR="00D43E87" w:rsidRPr="00070CA5" w:rsidRDefault="00D43E87" w:rsidP="00BB60E3">
            <w:pPr>
              <w:pStyle w:val="Geenafstand"/>
              <w:spacing w:line="360" w:lineRule="auto"/>
              <w:cnfStyle w:val="100000000000" w:firstRow="1"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070CA5">
              <w:rPr>
                <w:rFonts w:ascii="Aptos Display" w:hAnsi="Aptos Display"/>
                <w:sz w:val="22"/>
                <w:szCs w:val="22"/>
                <w:lang w:val="nl-NL"/>
              </w:rPr>
              <w:t>Toelichting geschiktheid en aanvullende meerwaarde</w:t>
            </w:r>
          </w:p>
        </w:tc>
      </w:tr>
      <w:tr w:rsidR="00D43E87" w:rsidRPr="00070CA5" w14:paraId="5051A7C2" w14:textId="77777777" w:rsidTr="00BB60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78EFB54" w14:textId="77777777"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KC1 – Gebouw en ruimtelijke inpassing</w:t>
            </w:r>
          </w:p>
        </w:tc>
        <w:tc>
          <w:tcPr>
            <w:tcW w:w="0" w:type="auto"/>
            <w:hideMark/>
          </w:tcPr>
          <w:p w14:paraId="1154CCA0" w14:textId="77777777" w:rsidR="004B6EEA" w:rsidRPr="00944F8E" w:rsidRDefault="004B6EEA" w:rsidP="00BB60E3">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944F8E">
              <w:rPr>
                <w:rFonts w:ascii="Aptos Display" w:hAnsi="Aptos Display"/>
                <w:b/>
                <w:sz w:val="22"/>
                <w:szCs w:val="22"/>
                <w:lang w:val="nl-NL"/>
              </w:rPr>
              <w:t>Geschiktheid:</w:t>
            </w:r>
            <w:r w:rsidRPr="00944F8E">
              <w:rPr>
                <w:rFonts w:ascii="Aptos Display" w:hAnsi="Aptos Display"/>
                <w:sz w:val="22"/>
                <w:szCs w:val="22"/>
                <w:lang w:val="nl-NL"/>
              </w:rPr>
              <w:t xml:space="preserve"> vermeld eerst expliciet op de ervaring van welke partij of partijen een beroep wordt gedaan. Licht vervolgens concreet en verifieerbaar toe hoe het referentieproject aantoont dat deze partij of partijen beschikken over ervaring met integrale ontwerpkwaliteit, architectonische kwaliteit, stedenbouwkundige opzet, landschappelijke inpassing en zorgvuldige aansluiting op de ruimtelijke context.</w:t>
            </w:r>
          </w:p>
          <w:p w14:paraId="234CB1E7" w14:textId="7D3AE146" w:rsidR="00D43E87" w:rsidRPr="00944F8E" w:rsidRDefault="00D43E87" w:rsidP="00BB60E3">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070CA5">
              <w:rPr>
                <w:rFonts w:ascii="Aptos Display" w:hAnsi="Aptos Display"/>
                <w:b/>
                <w:bCs/>
                <w:sz w:val="22"/>
                <w:szCs w:val="22"/>
                <w:lang w:val="nl-NL"/>
              </w:rPr>
              <w:t>Aanvullende meerwaarde:</w:t>
            </w:r>
            <w:r w:rsidRPr="00070CA5">
              <w:rPr>
                <w:rFonts w:ascii="Aptos Display" w:hAnsi="Aptos Display"/>
                <w:sz w:val="22"/>
                <w:szCs w:val="22"/>
                <w:lang w:val="nl-NL"/>
              </w:rPr>
              <w:t xml:space="preserve"> licht toe in welke mate het referentieproject aansluit op de ruimtelijke structuur, schaal, identiteit en omgevingskwaliteit van De </w:t>
            </w:r>
            <w:proofErr w:type="spellStart"/>
            <w:r w:rsidRPr="00070CA5">
              <w:rPr>
                <w:rFonts w:ascii="Aptos Display" w:hAnsi="Aptos Display"/>
                <w:sz w:val="22"/>
                <w:szCs w:val="22"/>
                <w:lang w:val="nl-NL"/>
              </w:rPr>
              <w:t>Trime</w:t>
            </w:r>
            <w:proofErr w:type="spellEnd"/>
            <w:r w:rsidRPr="00070CA5">
              <w:rPr>
                <w:rFonts w:ascii="Aptos Display" w:hAnsi="Aptos Display"/>
                <w:sz w:val="22"/>
                <w:szCs w:val="22"/>
                <w:lang w:val="nl-NL"/>
              </w:rPr>
              <w:t xml:space="preserve"> en waarom het project relevant is voor een dorpse, groene of vergelijkbare inbreidingslocatie.</w:t>
            </w:r>
          </w:p>
        </w:tc>
      </w:tr>
      <w:tr w:rsidR="00D43E87" w:rsidRPr="00070CA5" w14:paraId="110664EC" w14:textId="77777777" w:rsidTr="00BB60E3">
        <w:tc>
          <w:tcPr>
            <w:cnfStyle w:val="001000000000" w:firstRow="0" w:lastRow="0" w:firstColumn="1" w:lastColumn="0" w:oddVBand="0" w:evenVBand="0" w:oddHBand="0" w:evenHBand="0" w:firstRowFirstColumn="0" w:firstRowLastColumn="0" w:lastRowFirstColumn="0" w:lastRowLastColumn="0"/>
            <w:tcW w:w="0" w:type="auto"/>
            <w:hideMark/>
          </w:tcPr>
          <w:p w14:paraId="679DAA32" w14:textId="77777777"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KC2 – Omgeving</w:t>
            </w:r>
          </w:p>
        </w:tc>
        <w:tc>
          <w:tcPr>
            <w:tcW w:w="0" w:type="auto"/>
            <w:hideMark/>
          </w:tcPr>
          <w:p w14:paraId="52E695A4" w14:textId="77777777" w:rsidR="00323A4A" w:rsidRDefault="00323A4A" w:rsidP="00323A4A">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71343C">
              <w:rPr>
                <w:rFonts w:ascii="Aptos Display" w:hAnsi="Aptos Display"/>
                <w:b/>
                <w:bCs/>
                <w:sz w:val="22"/>
                <w:szCs w:val="22"/>
                <w:lang w:val="nl-NL"/>
              </w:rPr>
              <w:t>Geschiktheid:</w:t>
            </w:r>
            <w:r w:rsidRPr="0071343C">
              <w:rPr>
                <w:rFonts w:ascii="Aptos Display" w:hAnsi="Aptos Display"/>
                <w:sz w:val="22"/>
                <w:szCs w:val="22"/>
                <w:lang w:val="nl-NL"/>
              </w:rPr>
              <w:t xml:space="preserve"> vermeld eerst expliciet op de ervaring van welke partij of partijen een beroep wordt gedaan. Licht vervolgens concreet en verifieerbaar toe hoe de kwaliteit en inrichting van de openbare en/of gemeenschappelijke ruimte een wezenlijk onderdeel vormden van het planconcept en/of de realisatie. Daarbij kan onder meer worden ingegaan op groen, verblijfskwaliteit, ontmoeting, gebruikskwaliteit, beheerbaarheid en overgangen tussen privé en openbaar gebied.</w:t>
            </w:r>
          </w:p>
          <w:p w14:paraId="7307899E" w14:textId="77777777" w:rsidR="00323A4A" w:rsidRPr="0071343C" w:rsidRDefault="00323A4A" w:rsidP="00323A4A">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p>
          <w:p w14:paraId="26972F82" w14:textId="033778D3" w:rsidR="00D43E87" w:rsidRPr="00070CA5" w:rsidRDefault="00323A4A" w:rsidP="00323A4A">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71343C">
              <w:rPr>
                <w:rFonts w:ascii="Aptos Display" w:hAnsi="Aptos Display"/>
                <w:b/>
                <w:bCs/>
                <w:sz w:val="22"/>
                <w:szCs w:val="22"/>
                <w:lang w:val="nl-NL"/>
              </w:rPr>
              <w:t>Aanvullende meerwaarde:</w:t>
            </w:r>
            <w:r w:rsidRPr="0071343C">
              <w:rPr>
                <w:rFonts w:ascii="Aptos Display" w:hAnsi="Aptos Display"/>
                <w:sz w:val="22"/>
                <w:szCs w:val="22"/>
                <w:lang w:val="nl-NL"/>
              </w:rPr>
              <w:t xml:space="preserve"> licht toe welke concrete of onderscheidende bijdrage de buitenruimte heeft geleverd aan de ruimtelijke kwaliteit, sociale interactie, gebruikskwaliteit en zorgvuldige inrichting van de woonomgeving.</w:t>
            </w:r>
          </w:p>
        </w:tc>
      </w:tr>
      <w:tr w:rsidR="00D43E87" w:rsidRPr="00070CA5" w14:paraId="3418636B" w14:textId="77777777" w:rsidTr="00BB60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D5A6B48" w14:textId="77777777"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KC3 – Duurzaamheid en ecologie</w:t>
            </w:r>
          </w:p>
        </w:tc>
        <w:tc>
          <w:tcPr>
            <w:tcW w:w="0" w:type="auto"/>
            <w:hideMark/>
          </w:tcPr>
          <w:p w14:paraId="077B8796" w14:textId="77777777" w:rsidR="00C37A65" w:rsidRPr="00AD33B6" w:rsidRDefault="00C37A65" w:rsidP="00C37A6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AD33B6">
              <w:rPr>
                <w:rFonts w:ascii="Aptos Display" w:hAnsi="Aptos Display"/>
                <w:b/>
                <w:bCs/>
                <w:sz w:val="22"/>
                <w:szCs w:val="22"/>
                <w:lang w:val="nl-NL"/>
              </w:rPr>
              <w:t>Geschiktheid:</w:t>
            </w:r>
            <w:r w:rsidRPr="00AD33B6">
              <w:rPr>
                <w:rFonts w:ascii="Aptos Display" w:hAnsi="Aptos Display"/>
                <w:sz w:val="22"/>
                <w:szCs w:val="22"/>
                <w:lang w:val="nl-NL"/>
              </w:rPr>
              <w:t xml:space="preserve"> vermeld eerst expliciet op de ervaring van welke partij of partijen een beroep wordt gedaan. Geef vervolgens aan binnen welke van de onderstaande thema’s in het referentieproject concrete maatregelen zijn toegepast. Vink ten minste twee thema’s aan:</w:t>
            </w:r>
          </w:p>
          <w:p w14:paraId="290D2FFA" w14:textId="4B1BFBD6" w:rsidR="00C37A65" w:rsidRPr="00AD33B6" w:rsidRDefault="00C37A65" w:rsidP="00C37A6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AD33B6">
              <w:rPr>
                <w:rFonts w:ascii="Aptos Display" w:hAnsi="Aptos Display"/>
                <w:sz w:val="22"/>
                <w:szCs w:val="22"/>
                <w:lang w:val="nl-NL"/>
              </w:rPr>
              <w:t xml:space="preserve">☐ </w:t>
            </w:r>
            <w:proofErr w:type="spellStart"/>
            <w:r w:rsidR="005C608C" w:rsidRPr="005C608C">
              <w:rPr>
                <w:rFonts w:ascii="Aptos Display" w:hAnsi="Aptos Display"/>
                <w:sz w:val="22"/>
                <w:szCs w:val="22"/>
              </w:rPr>
              <w:t>circulariteit</w:t>
            </w:r>
            <w:proofErr w:type="spellEnd"/>
            <w:r w:rsidR="005C608C" w:rsidRPr="005C608C">
              <w:rPr>
                <w:rFonts w:ascii="Aptos Display" w:hAnsi="Aptos Display"/>
                <w:sz w:val="22"/>
                <w:szCs w:val="22"/>
              </w:rPr>
              <w:t xml:space="preserve"> </w:t>
            </w:r>
            <w:proofErr w:type="spellStart"/>
            <w:r w:rsidR="005C608C" w:rsidRPr="005C608C">
              <w:rPr>
                <w:rFonts w:ascii="Aptos Display" w:hAnsi="Aptos Display"/>
                <w:sz w:val="22"/>
                <w:szCs w:val="22"/>
              </w:rPr>
              <w:t>en</w:t>
            </w:r>
            <w:proofErr w:type="spellEnd"/>
            <w:r w:rsidR="005C608C" w:rsidRPr="005C608C">
              <w:rPr>
                <w:rFonts w:ascii="Aptos Display" w:hAnsi="Aptos Display"/>
                <w:sz w:val="22"/>
                <w:szCs w:val="22"/>
              </w:rPr>
              <w:t xml:space="preserve"> </w:t>
            </w:r>
            <w:proofErr w:type="spellStart"/>
            <w:r w:rsidR="005C608C" w:rsidRPr="005C608C">
              <w:rPr>
                <w:rFonts w:ascii="Aptos Display" w:hAnsi="Aptos Display"/>
                <w:sz w:val="22"/>
                <w:szCs w:val="22"/>
              </w:rPr>
              <w:t>duurzaam</w:t>
            </w:r>
            <w:proofErr w:type="spellEnd"/>
            <w:r w:rsidR="005C608C" w:rsidRPr="005C608C">
              <w:rPr>
                <w:rFonts w:ascii="Aptos Display" w:hAnsi="Aptos Display"/>
                <w:sz w:val="22"/>
                <w:szCs w:val="22"/>
              </w:rPr>
              <w:t xml:space="preserve"> </w:t>
            </w:r>
            <w:proofErr w:type="spellStart"/>
            <w:r w:rsidR="005C608C" w:rsidRPr="005C608C">
              <w:rPr>
                <w:rFonts w:ascii="Aptos Display" w:hAnsi="Aptos Display"/>
                <w:sz w:val="22"/>
                <w:szCs w:val="22"/>
              </w:rPr>
              <w:t>materiaalgebruik</w:t>
            </w:r>
            <w:proofErr w:type="spellEnd"/>
            <w:r w:rsidR="005C608C" w:rsidRPr="005C608C">
              <w:rPr>
                <w:rFonts w:ascii="Aptos Display" w:hAnsi="Aptos Display"/>
                <w:sz w:val="22"/>
                <w:szCs w:val="22"/>
              </w:rPr>
              <w:t>;</w:t>
            </w:r>
            <w:r w:rsidRPr="00AD33B6">
              <w:rPr>
                <w:rFonts w:ascii="Aptos Display" w:hAnsi="Aptos Display"/>
                <w:sz w:val="22"/>
                <w:szCs w:val="22"/>
                <w:lang w:val="nl-NL"/>
              </w:rPr>
              <w:br/>
              <w:t>☐ ecologie en biodiversiteit;</w:t>
            </w:r>
            <w:r w:rsidRPr="00AD33B6">
              <w:rPr>
                <w:rFonts w:ascii="Aptos Display" w:hAnsi="Aptos Display"/>
                <w:sz w:val="22"/>
                <w:szCs w:val="22"/>
                <w:lang w:val="nl-NL"/>
              </w:rPr>
              <w:br/>
              <w:t>☐ klimaatadaptatie.</w:t>
            </w:r>
          </w:p>
          <w:p w14:paraId="79F66348" w14:textId="77777777" w:rsidR="00C37A65" w:rsidRDefault="00C37A65" w:rsidP="00C37A6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
          <w:p w14:paraId="5633803F" w14:textId="77777777" w:rsidR="00DE5305" w:rsidRDefault="00DE5305" w:rsidP="00C37A6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
          <w:p w14:paraId="78E4886F" w14:textId="77777777" w:rsidR="00DE5305" w:rsidRDefault="00DE5305" w:rsidP="00C37A6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
          <w:p w14:paraId="7C4BBCB6" w14:textId="10CBE388" w:rsidR="00C37A65" w:rsidRDefault="00C37A65" w:rsidP="00C37A6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AD33B6">
              <w:rPr>
                <w:rFonts w:ascii="Aptos Display" w:hAnsi="Aptos Display"/>
                <w:sz w:val="22"/>
                <w:szCs w:val="22"/>
                <w:lang w:val="nl-NL"/>
              </w:rPr>
              <w:lastRenderedPageBreak/>
              <w:t>Licht per aangevinkt thema concreet en verifieerbaar toe welke maatregelen zijn toegepast, op welke wijze deze onderdeel vormden van het ontwerp, de inrichting en/of de realisatie en welke rol en verantwoordelijkheid de partij of partijen op wier ervaring een beroep wordt gedaan daarbij hebben vervuld.</w:t>
            </w:r>
          </w:p>
          <w:p w14:paraId="00938031" w14:textId="77777777" w:rsidR="00C37A65" w:rsidRPr="00AD33B6" w:rsidRDefault="00C37A65" w:rsidP="00C37A6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
          <w:p w14:paraId="35A984D5" w14:textId="77777777" w:rsidR="00C37A65" w:rsidRPr="00AD33B6" w:rsidRDefault="00C37A65" w:rsidP="00C37A6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AD33B6">
              <w:rPr>
                <w:rFonts w:ascii="Aptos Display" w:hAnsi="Aptos Display"/>
                <w:b/>
                <w:bCs/>
                <w:sz w:val="22"/>
                <w:szCs w:val="22"/>
                <w:lang w:val="nl-NL"/>
              </w:rPr>
              <w:t>Aanvullende meerwaarde:</w:t>
            </w:r>
            <w:r w:rsidRPr="00AD33B6">
              <w:rPr>
                <w:rFonts w:ascii="Aptos Display" w:hAnsi="Aptos Display"/>
                <w:sz w:val="22"/>
                <w:szCs w:val="22"/>
                <w:lang w:val="nl-NL"/>
              </w:rPr>
              <w:t xml:space="preserve"> licht toe welke concrete of onderscheidende meerwaarde de toegepaste maatregelen bieden boven het minimumniveau van de geschiktheidseis. Ga daarbij in op de inhoudelijke kwaliteit en samenhang van de maatregelen, de beoogde en, voor zover de projectstatus dit toelaat, gerealiseerde resultaten en de relevantie voor de aard, schaal en groene context van De </w:t>
            </w:r>
            <w:proofErr w:type="spellStart"/>
            <w:r w:rsidRPr="00AD33B6">
              <w:rPr>
                <w:rFonts w:ascii="Aptos Display" w:hAnsi="Aptos Display"/>
                <w:sz w:val="22"/>
                <w:szCs w:val="22"/>
                <w:lang w:val="nl-NL"/>
              </w:rPr>
              <w:t>Trime</w:t>
            </w:r>
            <w:proofErr w:type="spellEnd"/>
            <w:r w:rsidRPr="00AD33B6">
              <w:rPr>
                <w:rFonts w:ascii="Aptos Display" w:hAnsi="Aptos Display"/>
                <w:sz w:val="22"/>
                <w:szCs w:val="22"/>
                <w:lang w:val="nl-NL"/>
              </w:rPr>
              <w:t>.</w:t>
            </w:r>
          </w:p>
          <w:p w14:paraId="32052B94" w14:textId="77777777" w:rsidR="001F20DB" w:rsidRDefault="001F20DB" w:rsidP="00C37A6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rPr>
            </w:pPr>
          </w:p>
          <w:p w14:paraId="50D26FD0" w14:textId="2F1ACBB2" w:rsidR="00D43E87" w:rsidRPr="00070CA5" w:rsidRDefault="001F20DB" w:rsidP="00C37A6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roofErr w:type="spellStart"/>
            <w:r w:rsidRPr="001F20DB">
              <w:rPr>
                <w:rFonts w:ascii="Aptos Display" w:hAnsi="Aptos Display"/>
                <w:sz w:val="22"/>
                <w:szCs w:val="22"/>
              </w:rPr>
              <w:t>Daarbij</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kan</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onder</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meer</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worden</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ingegaan</w:t>
            </w:r>
            <w:proofErr w:type="spellEnd"/>
            <w:r w:rsidRPr="001F20DB">
              <w:rPr>
                <w:rFonts w:ascii="Aptos Display" w:hAnsi="Aptos Display"/>
                <w:sz w:val="22"/>
                <w:szCs w:val="22"/>
              </w:rPr>
              <w:t xml:space="preserve"> op </w:t>
            </w:r>
            <w:proofErr w:type="spellStart"/>
            <w:r w:rsidRPr="001F20DB">
              <w:rPr>
                <w:rFonts w:ascii="Aptos Display" w:hAnsi="Aptos Display"/>
                <w:sz w:val="22"/>
                <w:szCs w:val="22"/>
              </w:rPr>
              <w:t>circulair</w:t>
            </w:r>
            <w:proofErr w:type="spellEnd"/>
            <w:r w:rsidRPr="001F20DB">
              <w:rPr>
                <w:rFonts w:ascii="Aptos Display" w:hAnsi="Aptos Display"/>
                <w:sz w:val="22"/>
                <w:szCs w:val="22"/>
              </w:rPr>
              <w:t xml:space="preserve"> of biobased </w:t>
            </w:r>
            <w:proofErr w:type="spellStart"/>
            <w:r w:rsidRPr="001F20DB">
              <w:rPr>
                <w:rFonts w:ascii="Aptos Display" w:hAnsi="Aptos Display"/>
                <w:sz w:val="22"/>
                <w:szCs w:val="22"/>
              </w:rPr>
              <w:t>materiaalgebruik</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hergebruik</w:t>
            </w:r>
            <w:proofErr w:type="spellEnd"/>
            <w:r w:rsidRPr="001F20DB">
              <w:rPr>
                <w:rFonts w:ascii="Aptos Display" w:hAnsi="Aptos Display"/>
                <w:sz w:val="22"/>
                <w:szCs w:val="22"/>
              </w:rPr>
              <w:t xml:space="preserve"> van </w:t>
            </w:r>
            <w:proofErr w:type="spellStart"/>
            <w:r w:rsidRPr="001F20DB">
              <w:rPr>
                <w:rFonts w:ascii="Aptos Display" w:hAnsi="Aptos Display"/>
                <w:sz w:val="22"/>
                <w:szCs w:val="22"/>
              </w:rPr>
              <w:t>materialen</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natuurinclusieve</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voorzieningen</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versterking</w:t>
            </w:r>
            <w:proofErr w:type="spellEnd"/>
            <w:r w:rsidRPr="001F20DB">
              <w:rPr>
                <w:rFonts w:ascii="Aptos Display" w:hAnsi="Aptos Display"/>
                <w:sz w:val="22"/>
                <w:szCs w:val="22"/>
              </w:rPr>
              <w:t xml:space="preserve"> van </w:t>
            </w:r>
            <w:proofErr w:type="spellStart"/>
            <w:r w:rsidRPr="001F20DB">
              <w:rPr>
                <w:rFonts w:ascii="Aptos Display" w:hAnsi="Aptos Display"/>
                <w:sz w:val="22"/>
                <w:szCs w:val="22"/>
              </w:rPr>
              <w:t>ecologische</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kwaliteit</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en</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biodiversiteit</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waterberging</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en</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infiltratie</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beperking</w:t>
            </w:r>
            <w:proofErr w:type="spellEnd"/>
            <w:r w:rsidRPr="001F20DB">
              <w:rPr>
                <w:rFonts w:ascii="Aptos Display" w:hAnsi="Aptos Display"/>
                <w:sz w:val="22"/>
                <w:szCs w:val="22"/>
              </w:rPr>
              <w:t xml:space="preserve"> van </w:t>
            </w:r>
            <w:proofErr w:type="spellStart"/>
            <w:r w:rsidRPr="001F20DB">
              <w:rPr>
                <w:rFonts w:ascii="Aptos Display" w:hAnsi="Aptos Display"/>
                <w:sz w:val="22"/>
                <w:szCs w:val="22"/>
              </w:rPr>
              <w:t>verharding</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beperking</w:t>
            </w:r>
            <w:proofErr w:type="spellEnd"/>
            <w:r w:rsidRPr="001F20DB">
              <w:rPr>
                <w:rFonts w:ascii="Aptos Display" w:hAnsi="Aptos Display"/>
                <w:sz w:val="22"/>
                <w:szCs w:val="22"/>
              </w:rPr>
              <w:t xml:space="preserve"> van </w:t>
            </w:r>
            <w:proofErr w:type="spellStart"/>
            <w:r w:rsidRPr="001F20DB">
              <w:rPr>
                <w:rFonts w:ascii="Aptos Display" w:hAnsi="Aptos Display"/>
                <w:sz w:val="22"/>
                <w:szCs w:val="22"/>
              </w:rPr>
              <w:t>hittestress</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en</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behoud</w:t>
            </w:r>
            <w:proofErr w:type="spellEnd"/>
            <w:r w:rsidRPr="001F20DB">
              <w:rPr>
                <w:rFonts w:ascii="Aptos Display" w:hAnsi="Aptos Display"/>
                <w:sz w:val="22"/>
                <w:szCs w:val="22"/>
              </w:rPr>
              <w:t xml:space="preserve"> of </w:t>
            </w:r>
            <w:proofErr w:type="spellStart"/>
            <w:r w:rsidRPr="001F20DB">
              <w:rPr>
                <w:rFonts w:ascii="Aptos Display" w:hAnsi="Aptos Display"/>
                <w:sz w:val="22"/>
                <w:szCs w:val="22"/>
              </w:rPr>
              <w:t>versterking</w:t>
            </w:r>
            <w:proofErr w:type="spellEnd"/>
            <w:r w:rsidRPr="001F20DB">
              <w:rPr>
                <w:rFonts w:ascii="Aptos Display" w:hAnsi="Aptos Display"/>
                <w:sz w:val="22"/>
                <w:szCs w:val="22"/>
              </w:rPr>
              <w:t xml:space="preserve"> van </w:t>
            </w:r>
            <w:proofErr w:type="spellStart"/>
            <w:r w:rsidRPr="001F20DB">
              <w:rPr>
                <w:rFonts w:ascii="Aptos Display" w:hAnsi="Aptos Display"/>
                <w:sz w:val="22"/>
                <w:szCs w:val="22"/>
              </w:rPr>
              <w:t>groen</w:t>
            </w:r>
            <w:proofErr w:type="spellEnd"/>
            <w:r w:rsidRPr="001F20DB">
              <w:rPr>
                <w:rFonts w:ascii="Aptos Display" w:hAnsi="Aptos Display"/>
                <w:sz w:val="22"/>
                <w:szCs w:val="22"/>
              </w:rPr>
              <w:t>.</w:t>
            </w:r>
          </w:p>
        </w:tc>
      </w:tr>
      <w:tr w:rsidR="00D43E87" w:rsidRPr="00070CA5" w14:paraId="756E7B6A" w14:textId="77777777" w:rsidTr="00BB60E3">
        <w:tc>
          <w:tcPr>
            <w:cnfStyle w:val="001000000000" w:firstRow="0" w:lastRow="0" w:firstColumn="1" w:lastColumn="0" w:oddVBand="0" w:evenVBand="0" w:oddHBand="0" w:evenHBand="0" w:firstRowFirstColumn="0" w:firstRowLastColumn="0" w:lastRowFirstColumn="0" w:lastRowLastColumn="0"/>
            <w:tcW w:w="0" w:type="auto"/>
            <w:hideMark/>
          </w:tcPr>
          <w:p w14:paraId="26AAC615" w14:textId="3F96D950" w:rsidR="00D43E87" w:rsidRPr="00070CA5" w:rsidRDefault="002F3E6E" w:rsidP="00BB60E3">
            <w:pPr>
              <w:pStyle w:val="Geenafstand"/>
              <w:spacing w:line="360" w:lineRule="auto"/>
              <w:rPr>
                <w:rFonts w:ascii="Aptos Display" w:hAnsi="Aptos Display"/>
                <w:sz w:val="22"/>
                <w:szCs w:val="22"/>
                <w:lang w:val="nl-NL"/>
              </w:rPr>
            </w:pPr>
            <w:proofErr w:type="spellStart"/>
            <w:r w:rsidRPr="002F3E6E">
              <w:rPr>
                <w:rFonts w:ascii="Aptos Display" w:hAnsi="Aptos Display"/>
                <w:sz w:val="22"/>
                <w:szCs w:val="22"/>
              </w:rPr>
              <w:lastRenderedPageBreak/>
              <w:t>Beeldmateriaal</w:t>
            </w:r>
            <w:proofErr w:type="spellEnd"/>
            <w:r w:rsidRPr="002F3E6E">
              <w:rPr>
                <w:rFonts w:ascii="Aptos Display" w:hAnsi="Aptos Display"/>
                <w:sz w:val="22"/>
                <w:szCs w:val="22"/>
              </w:rPr>
              <w:t xml:space="preserve"> </w:t>
            </w:r>
            <w:proofErr w:type="spellStart"/>
            <w:r w:rsidRPr="002F3E6E">
              <w:rPr>
                <w:rFonts w:ascii="Aptos Display" w:hAnsi="Aptos Display"/>
                <w:sz w:val="22"/>
                <w:szCs w:val="22"/>
              </w:rPr>
              <w:t>en</w:t>
            </w:r>
            <w:proofErr w:type="spellEnd"/>
            <w:r w:rsidRPr="002F3E6E">
              <w:rPr>
                <w:rFonts w:ascii="Aptos Display" w:hAnsi="Aptos Display"/>
                <w:sz w:val="22"/>
                <w:szCs w:val="22"/>
              </w:rPr>
              <w:t xml:space="preserve"> schema’s</w:t>
            </w:r>
          </w:p>
        </w:tc>
        <w:tc>
          <w:tcPr>
            <w:tcW w:w="0" w:type="auto"/>
            <w:hideMark/>
          </w:tcPr>
          <w:p w14:paraId="007DCEAD" w14:textId="3AD65395" w:rsidR="00D43E87" w:rsidRPr="00070CA5" w:rsidRDefault="004A2D93" w:rsidP="00BB60E3">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944F8E">
              <w:rPr>
                <w:rFonts w:ascii="Aptos Display" w:hAnsi="Aptos Display"/>
                <w:sz w:val="22"/>
                <w:szCs w:val="22"/>
                <w:lang w:val="nl-NL"/>
              </w:rPr>
              <w:t>Voeg desgewenst beknopt beeldmateriaal of schema’s toe binnen de voor dit referentieproject beschikbare ruimte. Alle essentiële informatie dient in dit model zelf te worden opgenomen. Externe websites, hyperlinks en afzonderlijke documenten worden niet bij de beoordeling betrokken.</w:t>
            </w:r>
          </w:p>
        </w:tc>
      </w:tr>
    </w:tbl>
    <w:p w14:paraId="526A5901" w14:textId="77777777" w:rsidR="00D43E87" w:rsidRDefault="00D43E87" w:rsidP="00D43E87">
      <w:pPr>
        <w:pStyle w:val="Geenafstand"/>
        <w:spacing w:line="360" w:lineRule="auto"/>
        <w:rPr>
          <w:rFonts w:ascii="Aptos Display" w:hAnsi="Aptos Display"/>
          <w:b/>
          <w:bCs/>
          <w:sz w:val="22"/>
          <w:szCs w:val="22"/>
          <w:lang w:val="nl-NL"/>
        </w:rPr>
      </w:pPr>
    </w:p>
    <w:p w14:paraId="73833459" w14:textId="77777777" w:rsidR="00DE5305" w:rsidRDefault="00DE5305">
      <w:pPr>
        <w:rPr>
          <w:rFonts w:eastAsiaTheme="majorEastAsia" w:cstheme="majorBidi"/>
          <w:color w:val="365F91" w:themeColor="accent1" w:themeShade="BF"/>
          <w:lang w:val="nl-NL"/>
        </w:rPr>
      </w:pPr>
      <w:r>
        <w:rPr>
          <w:lang w:val="nl-NL"/>
        </w:rPr>
        <w:br w:type="page"/>
      </w:r>
    </w:p>
    <w:p w14:paraId="2F239FAE" w14:textId="7252F4B8" w:rsidR="00D43E87" w:rsidRPr="00D43E87" w:rsidRDefault="00D43E87" w:rsidP="00D43E87">
      <w:pPr>
        <w:pStyle w:val="Kop3"/>
        <w:rPr>
          <w:sz w:val="24"/>
          <w:szCs w:val="24"/>
          <w:lang w:val="nl-NL"/>
        </w:rPr>
      </w:pPr>
      <w:r>
        <w:rPr>
          <w:sz w:val="24"/>
          <w:szCs w:val="24"/>
          <w:lang w:val="nl-NL"/>
        </w:rPr>
        <w:lastRenderedPageBreak/>
        <w:t xml:space="preserve">4.3 </w:t>
      </w:r>
      <w:r w:rsidRPr="00D43E87">
        <w:rPr>
          <w:sz w:val="24"/>
          <w:szCs w:val="24"/>
          <w:lang w:val="nl-NL"/>
        </w:rPr>
        <w:t>Referentieproject 3</w:t>
      </w:r>
    </w:p>
    <w:p w14:paraId="04B1AD95" w14:textId="77777777" w:rsidR="00D43E87" w:rsidRDefault="00D43E87" w:rsidP="00D43E87">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 xml:space="preserve">Vul onderstaande gegevens volledig, concreet en verifieerbaar in. </w:t>
      </w:r>
      <w:proofErr w:type="gramStart"/>
      <w:r w:rsidRPr="00070CA5">
        <w:rPr>
          <w:rFonts w:ascii="Aptos Display" w:hAnsi="Aptos Display"/>
          <w:sz w:val="22"/>
          <w:szCs w:val="22"/>
          <w:lang w:val="nl-NL"/>
        </w:rPr>
        <w:t>Indien</w:t>
      </w:r>
      <w:proofErr w:type="gramEnd"/>
      <w:r w:rsidRPr="00070CA5">
        <w:rPr>
          <w:rFonts w:ascii="Aptos Display" w:hAnsi="Aptos Display"/>
          <w:sz w:val="22"/>
          <w:szCs w:val="22"/>
          <w:lang w:val="nl-NL"/>
        </w:rPr>
        <w:t xml:space="preserve"> een onderdeel niet van toepassing is, vermeld dan “niet van toepassing” en licht dit waar nodig kort toe.</w:t>
      </w:r>
    </w:p>
    <w:p w14:paraId="2F5CD8AA" w14:textId="77777777" w:rsidR="00D43E87" w:rsidRPr="00070CA5" w:rsidRDefault="00D43E87" w:rsidP="00D43E87">
      <w:pPr>
        <w:pStyle w:val="Geenafstand"/>
        <w:spacing w:line="360" w:lineRule="auto"/>
        <w:rPr>
          <w:rFonts w:ascii="Aptos Display" w:hAnsi="Aptos Display"/>
          <w:sz w:val="22"/>
          <w:szCs w:val="22"/>
          <w:lang w:val="nl-NL"/>
        </w:rPr>
      </w:pPr>
    </w:p>
    <w:tbl>
      <w:tblPr>
        <w:tblStyle w:val="Rastertabel4-Accent1"/>
        <w:tblW w:w="0" w:type="auto"/>
        <w:tblLook w:val="04A0" w:firstRow="1" w:lastRow="0" w:firstColumn="1" w:lastColumn="0" w:noHBand="0" w:noVBand="1"/>
      </w:tblPr>
      <w:tblGrid>
        <w:gridCol w:w="3383"/>
        <w:gridCol w:w="6807"/>
      </w:tblGrid>
      <w:tr w:rsidR="00D43E87" w:rsidRPr="00070CA5" w14:paraId="589E8122" w14:textId="77777777" w:rsidTr="00B76C2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auto"/>
            <w:hideMark/>
          </w:tcPr>
          <w:p w14:paraId="17F0B9B1" w14:textId="77777777"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Onderdeel</w:t>
            </w:r>
          </w:p>
        </w:tc>
        <w:tc>
          <w:tcPr>
            <w:tcW w:w="0" w:type="auto"/>
            <w:hideMark/>
          </w:tcPr>
          <w:p w14:paraId="09107D2B" w14:textId="77777777" w:rsidR="00D43E87" w:rsidRPr="00070CA5" w:rsidRDefault="00D43E87" w:rsidP="00BB60E3">
            <w:pPr>
              <w:pStyle w:val="Geenafstand"/>
              <w:spacing w:line="360" w:lineRule="auto"/>
              <w:cnfStyle w:val="100000000000" w:firstRow="1"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070CA5">
              <w:rPr>
                <w:rFonts w:ascii="Aptos Display" w:hAnsi="Aptos Display"/>
                <w:sz w:val="22"/>
                <w:szCs w:val="22"/>
                <w:lang w:val="nl-NL"/>
              </w:rPr>
              <w:t>In te vullen door gegadigde</w:t>
            </w:r>
          </w:p>
        </w:tc>
      </w:tr>
      <w:tr w:rsidR="00D43E87" w:rsidRPr="00070CA5" w14:paraId="00525704" w14:textId="77777777" w:rsidTr="00BB60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3CCDD20" w14:textId="77777777"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Naam project</w:t>
            </w:r>
          </w:p>
        </w:tc>
        <w:tc>
          <w:tcPr>
            <w:tcW w:w="0" w:type="auto"/>
            <w:hideMark/>
          </w:tcPr>
          <w:p w14:paraId="754C046A" w14:textId="77777777" w:rsidR="00D43E87" w:rsidRPr="00070CA5" w:rsidRDefault="00D43E87" w:rsidP="00BB60E3">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
        </w:tc>
      </w:tr>
      <w:tr w:rsidR="00D43E87" w:rsidRPr="00070CA5" w14:paraId="2700D63F" w14:textId="77777777" w:rsidTr="00BB60E3">
        <w:tc>
          <w:tcPr>
            <w:cnfStyle w:val="001000000000" w:firstRow="0" w:lastRow="0" w:firstColumn="1" w:lastColumn="0" w:oddVBand="0" w:evenVBand="0" w:oddHBand="0" w:evenHBand="0" w:firstRowFirstColumn="0" w:firstRowLastColumn="0" w:lastRowFirstColumn="0" w:lastRowLastColumn="0"/>
            <w:tcW w:w="0" w:type="auto"/>
            <w:hideMark/>
          </w:tcPr>
          <w:p w14:paraId="71E0D558" w14:textId="77777777" w:rsidR="00D43E87" w:rsidRPr="00070CA5" w:rsidRDefault="00D43E87" w:rsidP="00BB60E3">
            <w:pPr>
              <w:pStyle w:val="Geenafstand"/>
              <w:spacing w:line="360" w:lineRule="auto"/>
              <w:rPr>
                <w:rFonts w:ascii="Aptos Display" w:hAnsi="Aptos Display"/>
                <w:sz w:val="22"/>
                <w:szCs w:val="22"/>
                <w:lang w:val="nl-NL"/>
              </w:rPr>
            </w:pPr>
            <w:proofErr w:type="gramStart"/>
            <w:r w:rsidRPr="00070CA5">
              <w:rPr>
                <w:rFonts w:ascii="Aptos Display" w:hAnsi="Aptos Display"/>
                <w:sz w:val="22"/>
                <w:szCs w:val="22"/>
                <w:lang w:val="nl-NL"/>
              </w:rPr>
              <w:t>Locatie project</w:t>
            </w:r>
            <w:proofErr w:type="gramEnd"/>
          </w:p>
        </w:tc>
        <w:tc>
          <w:tcPr>
            <w:tcW w:w="0" w:type="auto"/>
            <w:hideMark/>
          </w:tcPr>
          <w:p w14:paraId="59658735" w14:textId="77777777" w:rsidR="00D43E87" w:rsidRPr="00070CA5" w:rsidRDefault="00D43E87" w:rsidP="00BB60E3">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p>
        </w:tc>
      </w:tr>
      <w:tr w:rsidR="00D43E87" w:rsidRPr="00070CA5" w14:paraId="5CD4CA79" w14:textId="77777777" w:rsidTr="00BB60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627E821" w14:textId="77777777"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Korte projectomschrijving</w:t>
            </w:r>
          </w:p>
        </w:tc>
        <w:tc>
          <w:tcPr>
            <w:tcW w:w="0" w:type="auto"/>
            <w:hideMark/>
          </w:tcPr>
          <w:p w14:paraId="24013180" w14:textId="77777777" w:rsidR="00D43E87" w:rsidRPr="00070CA5" w:rsidRDefault="00D43E87" w:rsidP="00BB60E3">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070CA5">
              <w:rPr>
                <w:rFonts w:ascii="Aptos Display" w:hAnsi="Aptos Display"/>
                <w:sz w:val="22"/>
                <w:szCs w:val="22"/>
                <w:lang w:val="nl-NL"/>
              </w:rPr>
              <w:t>Geef een korte omschrijving van de aard van het project, de opgave en het gerealiseerde of in uitvoering genomen resultaat.</w:t>
            </w:r>
          </w:p>
        </w:tc>
      </w:tr>
      <w:tr w:rsidR="00D43E87" w:rsidRPr="00070CA5" w14:paraId="797CF0E5" w14:textId="77777777" w:rsidTr="00BB60E3">
        <w:tc>
          <w:tcPr>
            <w:cnfStyle w:val="001000000000" w:firstRow="0" w:lastRow="0" w:firstColumn="1" w:lastColumn="0" w:oddVBand="0" w:evenVBand="0" w:oddHBand="0" w:evenHBand="0" w:firstRowFirstColumn="0" w:firstRowLastColumn="0" w:lastRowFirstColumn="0" w:lastRowLastColumn="0"/>
            <w:tcW w:w="0" w:type="auto"/>
            <w:hideMark/>
          </w:tcPr>
          <w:p w14:paraId="6A686F07" w14:textId="77777777"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Omvang project</w:t>
            </w:r>
          </w:p>
        </w:tc>
        <w:tc>
          <w:tcPr>
            <w:tcW w:w="0" w:type="auto"/>
            <w:hideMark/>
          </w:tcPr>
          <w:p w14:paraId="43784F09" w14:textId="77777777" w:rsidR="00D43E87" w:rsidRPr="00070CA5" w:rsidRDefault="00D43E87" w:rsidP="00BB60E3">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070CA5">
              <w:rPr>
                <w:rFonts w:ascii="Aptos Display" w:hAnsi="Aptos Display"/>
                <w:sz w:val="22"/>
                <w:szCs w:val="22"/>
                <w:lang w:val="nl-NL"/>
              </w:rPr>
              <w:t>Vermeld onder meer het aantal woningen, de woningtypen, de omvang van het projectgebied en, indien van toepassing, het aandeel openbaar en/of gemeenschappelijk gebied.</w:t>
            </w:r>
          </w:p>
        </w:tc>
      </w:tr>
      <w:tr w:rsidR="00D43E87" w:rsidRPr="00070CA5" w14:paraId="1D6A7717" w14:textId="77777777" w:rsidTr="00BB60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9327F38" w14:textId="77777777"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Status project</w:t>
            </w:r>
          </w:p>
        </w:tc>
        <w:tc>
          <w:tcPr>
            <w:tcW w:w="0" w:type="auto"/>
            <w:hideMark/>
          </w:tcPr>
          <w:p w14:paraId="31477544" w14:textId="2E0C2EF6" w:rsidR="00D43E87" w:rsidRPr="00070CA5" w:rsidRDefault="009D6340" w:rsidP="00BB60E3">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944F8E">
              <w:rPr>
                <w:rFonts w:ascii="Aptos Display" w:hAnsi="Aptos Display"/>
                <w:sz w:val="22"/>
                <w:szCs w:val="22"/>
                <w:lang w:val="nl-NL"/>
              </w:rPr>
              <w:t>Geef aan of het project is opgeleverd of in uitvoering is genomen</w:t>
            </w:r>
            <w:r w:rsidR="003C350E">
              <w:rPr>
                <w:rFonts w:ascii="Aptos Display" w:hAnsi="Aptos Display"/>
                <w:sz w:val="22"/>
                <w:szCs w:val="22"/>
                <w:lang w:val="nl-NL"/>
              </w:rPr>
              <w:t>.</w:t>
            </w:r>
          </w:p>
        </w:tc>
      </w:tr>
      <w:tr w:rsidR="00D43E87" w:rsidRPr="00070CA5" w14:paraId="297605F6" w14:textId="77777777" w:rsidTr="00BB60E3">
        <w:tc>
          <w:tcPr>
            <w:cnfStyle w:val="001000000000" w:firstRow="0" w:lastRow="0" w:firstColumn="1" w:lastColumn="0" w:oddVBand="0" w:evenVBand="0" w:oddHBand="0" w:evenHBand="0" w:firstRowFirstColumn="0" w:firstRowLastColumn="0" w:lastRowFirstColumn="0" w:lastRowLastColumn="0"/>
            <w:tcW w:w="0" w:type="auto"/>
            <w:hideMark/>
          </w:tcPr>
          <w:p w14:paraId="1867687A" w14:textId="77777777"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Start uitvoering</w:t>
            </w:r>
          </w:p>
        </w:tc>
        <w:tc>
          <w:tcPr>
            <w:tcW w:w="0" w:type="auto"/>
            <w:hideMark/>
          </w:tcPr>
          <w:p w14:paraId="521FCFDC" w14:textId="77777777" w:rsidR="00D43E87" w:rsidRPr="00070CA5" w:rsidRDefault="00D43E87" w:rsidP="00BB60E3">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p>
        </w:tc>
      </w:tr>
      <w:tr w:rsidR="00D43E87" w:rsidRPr="00070CA5" w14:paraId="1EB1AEA8" w14:textId="77777777" w:rsidTr="00BB60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FCF7C72" w14:textId="77777777"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Oplevering/beoogde oplevering</w:t>
            </w:r>
          </w:p>
        </w:tc>
        <w:tc>
          <w:tcPr>
            <w:tcW w:w="0" w:type="auto"/>
            <w:hideMark/>
          </w:tcPr>
          <w:p w14:paraId="45E5DF3B" w14:textId="77777777" w:rsidR="00D43E87" w:rsidRPr="00070CA5" w:rsidRDefault="00D43E87" w:rsidP="00BB60E3">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
        </w:tc>
      </w:tr>
      <w:tr w:rsidR="00D43E87" w:rsidRPr="00070CA5" w14:paraId="2AD2F1C3" w14:textId="77777777" w:rsidTr="00BB60E3">
        <w:tc>
          <w:tcPr>
            <w:cnfStyle w:val="001000000000" w:firstRow="0" w:lastRow="0" w:firstColumn="1" w:lastColumn="0" w:oddVBand="0" w:evenVBand="0" w:oddHBand="0" w:evenHBand="0" w:firstRowFirstColumn="0" w:firstRowLastColumn="0" w:lastRowFirstColumn="0" w:lastRowLastColumn="0"/>
            <w:tcW w:w="0" w:type="auto"/>
            <w:hideMark/>
          </w:tcPr>
          <w:p w14:paraId="21861CCE" w14:textId="77777777"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Opdrachtgever</w:t>
            </w:r>
          </w:p>
        </w:tc>
        <w:tc>
          <w:tcPr>
            <w:tcW w:w="0" w:type="auto"/>
            <w:hideMark/>
          </w:tcPr>
          <w:p w14:paraId="310BC009" w14:textId="77777777" w:rsidR="00D43E87" w:rsidRPr="00070CA5" w:rsidRDefault="00D43E87" w:rsidP="00BB60E3">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p>
        </w:tc>
      </w:tr>
      <w:tr w:rsidR="00D43E87" w:rsidRPr="00070CA5" w14:paraId="6EF03792" w14:textId="77777777" w:rsidTr="00BB60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9918D2B" w14:textId="38391FA4"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Contactpersoon/</w:t>
            </w:r>
            <w:r w:rsidR="003C350E" w:rsidRPr="003C350E">
              <w:rPr>
                <w:b w:val="0"/>
                <w:bCs w:val="0"/>
              </w:rPr>
              <w:t xml:space="preserve"> </w:t>
            </w:r>
            <w:proofErr w:type="spellStart"/>
            <w:r w:rsidR="003C350E" w:rsidRPr="003C350E">
              <w:rPr>
                <w:rFonts w:ascii="Aptos Display" w:hAnsi="Aptos Display"/>
                <w:sz w:val="22"/>
                <w:szCs w:val="22"/>
              </w:rPr>
              <w:t>referentiepersoon</w:t>
            </w:r>
            <w:proofErr w:type="spellEnd"/>
          </w:p>
        </w:tc>
        <w:tc>
          <w:tcPr>
            <w:tcW w:w="0" w:type="auto"/>
            <w:hideMark/>
          </w:tcPr>
          <w:p w14:paraId="5FE1A7D3" w14:textId="77777777" w:rsidR="00D43E87" w:rsidRPr="00070CA5" w:rsidRDefault="00D43E87" w:rsidP="00BB60E3">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070CA5">
              <w:rPr>
                <w:rFonts w:ascii="Aptos Display" w:hAnsi="Aptos Display"/>
                <w:sz w:val="22"/>
                <w:szCs w:val="22"/>
                <w:lang w:val="nl-NL"/>
              </w:rPr>
              <w:t>Vermeld naam, functie, telefoonnummer en e-mailadres ten behoeve van eventuele verificatie.</w:t>
            </w:r>
          </w:p>
        </w:tc>
      </w:tr>
      <w:tr w:rsidR="00303EB9" w:rsidRPr="00070CA5" w14:paraId="395C1325" w14:textId="77777777" w:rsidTr="00BB60E3">
        <w:tc>
          <w:tcPr>
            <w:cnfStyle w:val="001000000000" w:firstRow="0" w:lastRow="0" w:firstColumn="1" w:lastColumn="0" w:oddVBand="0" w:evenVBand="0" w:oddHBand="0" w:evenHBand="0" w:firstRowFirstColumn="0" w:firstRowLastColumn="0" w:lastRowFirstColumn="0" w:lastRowLastColumn="0"/>
            <w:tcW w:w="0" w:type="auto"/>
            <w:hideMark/>
          </w:tcPr>
          <w:p w14:paraId="1090C7CA" w14:textId="79464263" w:rsidR="00303EB9" w:rsidRPr="00070CA5" w:rsidRDefault="00303EB9" w:rsidP="00303EB9">
            <w:pPr>
              <w:pStyle w:val="Geenafstand"/>
              <w:spacing w:line="360" w:lineRule="auto"/>
              <w:rPr>
                <w:rFonts w:ascii="Aptos Display" w:hAnsi="Aptos Display"/>
                <w:sz w:val="22"/>
                <w:szCs w:val="22"/>
                <w:lang w:val="nl-NL"/>
              </w:rPr>
            </w:pPr>
            <w:r w:rsidRPr="00944F8E">
              <w:rPr>
                <w:rFonts w:ascii="Aptos Display" w:hAnsi="Aptos Display"/>
                <w:sz w:val="22"/>
                <w:szCs w:val="22"/>
                <w:lang w:val="nl-NL"/>
              </w:rPr>
              <w:t>Partij of partijen op wier ervaring met dit referentieproject een beroep wordt gedaan</w:t>
            </w:r>
          </w:p>
        </w:tc>
        <w:tc>
          <w:tcPr>
            <w:tcW w:w="0" w:type="auto"/>
            <w:hideMark/>
          </w:tcPr>
          <w:p w14:paraId="0596E50D" w14:textId="77777777" w:rsidR="002F5E6B" w:rsidRDefault="002F5E6B" w:rsidP="002F5E6B">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2F5E6B">
              <w:rPr>
                <w:rFonts w:ascii="Aptos Display" w:hAnsi="Aptos Display"/>
                <w:sz w:val="22"/>
                <w:szCs w:val="22"/>
                <w:lang w:val="nl-NL"/>
              </w:rPr>
              <w:t>Meerdere antwoorden zijn mogelijk.</w:t>
            </w:r>
          </w:p>
          <w:p w14:paraId="27407995" w14:textId="77777777" w:rsidR="002F5E6B" w:rsidRPr="002F5E6B" w:rsidRDefault="002F5E6B" w:rsidP="002F5E6B">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p>
          <w:p w14:paraId="1D4D4BA7" w14:textId="2915E54F" w:rsidR="00303EB9" w:rsidRPr="00070CA5" w:rsidRDefault="002F5E6B" w:rsidP="00303EB9">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2F5E6B">
              <w:rPr>
                <w:rFonts w:ascii="Aptos Display" w:hAnsi="Aptos Display"/>
                <w:sz w:val="22"/>
                <w:szCs w:val="22"/>
                <w:lang w:val="nl-NL"/>
              </w:rPr>
              <w:t>☐ de ontwikkelende partij</w:t>
            </w:r>
            <w:r w:rsidRPr="002F5E6B">
              <w:rPr>
                <w:rFonts w:ascii="Aptos Display" w:hAnsi="Aptos Display"/>
                <w:sz w:val="22"/>
                <w:szCs w:val="22"/>
                <w:lang w:val="nl-NL"/>
              </w:rPr>
              <w:br/>
              <w:t>☐ één of meer teamleden, namelijk: [vermeld per teamlid de naam van de organisatie en de discipline/rol]</w:t>
            </w:r>
          </w:p>
        </w:tc>
      </w:tr>
      <w:tr w:rsidR="00CD55A9" w:rsidRPr="00070CA5" w14:paraId="5D8DB7AE" w14:textId="77777777" w:rsidTr="00BB60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C57453D" w14:textId="251B24CB" w:rsidR="00CD55A9" w:rsidRPr="00070CA5" w:rsidRDefault="00CD55A9" w:rsidP="00CD55A9">
            <w:pPr>
              <w:pStyle w:val="Geenafstand"/>
              <w:spacing w:line="360" w:lineRule="auto"/>
              <w:rPr>
                <w:rFonts w:ascii="Aptos Display" w:hAnsi="Aptos Display"/>
                <w:sz w:val="22"/>
                <w:szCs w:val="22"/>
                <w:lang w:val="nl-NL"/>
              </w:rPr>
            </w:pPr>
            <w:r w:rsidRPr="00944F8E">
              <w:rPr>
                <w:rFonts w:ascii="Aptos Display" w:hAnsi="Aptos Display"/>
                <w:sz w:val="22"/>
                <w:szCs w:val="22"/>
                <w:lang w:val="nl-NL"/>
              </w:rPr>
              <w:t>Rol van de betrokken partij of partijen in het referentieproject</w:t>
            </w:r>
          </w:p>
        </w:tc>
        <w:tc>
          <w:tcPr>
            <w:tcW w:w="0" w:type="auto"/>
            <w:hideMark/>
          </w:tcPr>
          <w:p w14:paraId="5B0803FC" w14:textId="683CE360" w:rsidR="00CD55A9" w:rsidRPr="00070CA5" w:rsidRDefault="00CD55A9" w:rsidP="00CD55A9">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944F8E">
              <w:rPr>
                <w:rFonts w:ascii="Aptos Display" w:hAnsi="Aptos Display"/>
                <w:sz w:val="22"/>
                <w:szCs w:val="22"/>
                <w:lang w:val="nl-NL"/>
              </w:rPr>
              <w:t>Beschrijf per hierboven genoemde partij concreet welke rol deze in het referentieproject heeft vervuld. Vermeld daarbij welke werkzaamheden, verantwoordelijkheden en, indien van toepassing, ontwikkelende of risicodragende verplichtingen bij iedere partij lagen.</w:t>
            </w:r>
          </w:p>
        </w:tc>
      </w:tr>
      <w:tr w:rsidR="00136A1E" w:rsidRPr="00070CA5" w14:paraId="4195E275" w14:textId="77777777" w:rsidTr="00BB60E3">
        <w:tc>
          <w:tcPr>
            <w:cnfStyle w:val="001000000000" w:firstRow="0" w:lastRow="0" w:firstColumn="1" w:lastColumn="0" w:oddVBand="0" w:evenVBand="0" w:oddHBand="0" w:evenHBand="0" w:firstRowFirstColumn="0" w:firstRowLastColumn="0" w:lastRowFirstColumn="0" w:lastRowLastColumn="0"/>
            <w:tcW w:w="0" w:type="auto"/>
            <w:hideMark/>
          </w:tcPr>
          <w:p w14:paraId="20CC85F3" w14:textId="77777777" w:rsidR="00136A1E" w:rsidRPr="00070CA5" w:rsidRDefault="00136A1E" w:rsidP="00136A1E">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 xml:space="preserve">Rol binnen het ontwikkel- en ontwerpteam voor De </w:t>
            </w:r>
            <w:proofErr w:type="spellStart"/>
            <w:r w:rsidRPr="00070CA5">
              <w:rPr>
                <w:rFonts w:ascii="Aptos Display" w:hAnsi="Aptos Display"/>
                <w:sz w:val="22"/>
                <w:szCs w:val="22"/>
                <w:lang w:val="nl-NL"/>
              </w:rPr>
              <w:t>Trime</w:t>
            </w:r>
            <w:proofErr w:type="spellEnd"/>
          </w:p>
        </w:tc>
        <w:tc>
          <w:tcPr>
            <w:tcW w:w="0" w:type="auto"/>
            <w:hideMark/>
          </w:tcPr>
          <w:p w14:paraId="613B78CB" w14:textId="49587B01" w:rsidR="00136A1E" w:rsidRPr="00070CA5" w:rsidRDefault="00720163" w:rsidP="00136A1E">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proofErr w:type="gramStart"/>
            <w:r w:rsidRPr="00944F8E">
              <w:rPr>
                <w:rFonts w:ascii="Aptos Display" w:hAnsi="Aptos Display"/>
                <w:sz w:val="22"/>
                <w:szCs w:val="22"/>
                <w:lang w:val="nl-NL"/>
              </w:rPr>
              <w:t>Indien</w:t>
            </w:r>
            <w:proofErr w:type="gramEnd"/>
            <w:r w:rsidRPr="00944F8E">
              <w:rPr>
                <w:rFonts w:ascii="Aptos Display" w:hAnsi="Aptos Display"/>
                <w:sz w:val="22"/>
                <w:szCs w:val="22"/>
                <w:lang w:val="nl-NL"/>
              </w:rPr>
              <w:t xml:space="preserve"> voor dit referentieproject een beroep wordt gedaan op de ervaring van één of meer teamleden, beschrijf dan per teamlid welke rol deze binnen het ontwikkel- en ontwerpteam voor De </w:t>
            </w:r>
            <w:proofErr w:type="spellStart"/>
            <w:r w:rsidRPr="00944F8E">
              <w:rPr>
                <w:rFonts w:ascii="Aptos Display" w:hAnsi="Aptos Display"/>
                <w:sz w:val="22"/>
                <w:szCs w:val="22"/>
                <w:lang w:val="nl-NL"/>
              </w:rPr>
              <w:t>Trime</w:t>
            </w:r>
            <w:proofErr w:type="spellEnd"/>
            <w:r w:rsidRPr="00944F8E">
              <w:rPr>
                <w:rFonts w:ascii="Aptos Display" w:hAnsi="Aptos Display"/>
                <w:sz w:val="22"/>
                <w:szCs w:val="22"/>
                <w:lang w:val="nl-NL"/>
              </w:rPr>
              <w:t xml:space="preserve"> zal vervullen. </w:t>
            </w:r>
            <w:proofErr w:type="spellStart"/>
            <w:r w:rsidRPr="00720163">
              <w:rPr>
                <w:rFonts w:ascii="Aptos Display" w:hAnsi="Aptos Display"/>
                <w:sz w:val="22"/>
                <w:szCs w:val="22"/>
              </w:rPr>
              <w:t>Vermeld</w:t>
            </w:r>
            <w:proofErr w:type="spellEnd"/>
            <w:r w:rsidRPr="00720163">
              <w:rPr>
                <w:rFonts w:ascii="Aptos Display" w:hAnsi="Aptos Display"/>
                <w:sz w:val="22"/>
                <w:szCs w:val="22"/>
              </w:rPr>
              <w:t xml:space="preserve"> in </w:t>
            </w:r>
            <w:proofErr w:type="spellStart"/>
            <w:r w:rsidRPr="00720163">
              <w:rPr>
                <w:rFonts w:ascii="Aptos Display" w:hAnsi="Aptos Display"/>
                <w:sz w:val="22"/>
                <w:szCs w:val="22"/>
              </w:rPr>
              <w:t>andere</w:t>
            </w:r>
            <w:proofErr w:type="spellEnd"/>
            <w:r w:rsidRPr="00720163">
              <w:rPr>
                <w:rFonts w:ascii="Aptos Display" w:hAnsi="Aptos Display"/>
                <w:sz w:val="22"/>
                <w:szCs w:val="22"/>
              </w:rPr>
              <w:t xml:space="preserve"> </w:t>
            </w:r>
            <w:proofErr w:type="spellStart"/>
            <w:r w:rsidRPr="00720163">
              <w:rPr>
                <w:rFonts w:ascii="Aptos Display" w:hAnsi="Aptos Display"/>
                <w:sz w:val="22"/>
                <w:szCs w:val="22"/>
              </w:rPr>
              <w:t>gevallen</w:t>
            </w:r>
            <w:proofErr w:type="spellEnd"/>
            <w:r w:rsidRPr="00720163">
              <w:rPr>
                <w:rFonts w:ascii="Aptos Display" w:hAnsi="Aptos Display"/>
                <w:sz w:val="22"/>
                <w:szCs w:val="22"/>
              </w:rPr>
              <w:t xml:space="preserve"> “</w:t>
            </w:r>
            <w:proofErr w:type="spellStart"/>
            <w:r w:rsidRPr="00720163">
              <w:rPr>
                <w:rFonts w:ascii="Aptos Display" w:hAnsi="Aptos Display"/>
                <w:sz w:val="22"/>
                <w:szCs w:val="22"/>
              </w:rPr>
              <w:t>niet</w:t>
            </w:r>
            <w:proofErr w:type="spellEnd"/>
            <w:r w:rsidRPr="00720163">
              <w:rPr>
                <w:rFonts w:ascii="Aptos Display" w:hAnsi="Aptos Display"/>
                <w:sz w:val="22"/>
                <w:szCs w:val="22"/>
              </w:rPr>
              <w:t xml:space="preserve"> van </w:t>
            </w:r>
            <w:proofErr w:type="spellStart"/>
            <w:r w:rsidRPr="00720163">
              <w:rPr>
                <w:rFonts w:ascii="Aptos Display" w:hAnsi="Aptos Display"/>
                <w:sz w:val="22"/>
                <w:szCs w:val="22"/>
              </w:rPr>
              <w:t>toepassing</w:t>
            </w:r>
            <w:proofErr w:type="spellEnd"/>
            <w:r w:rsidRPr="00720163">
              <w:rPr>
                <w:rFonts w:ascii="Aptos Display" w:hAnsi="Aptos Display"/>
                <w:sz w:val="22"/>
                <w:szCs w:val="22"/>
              </w:rPr>
              <w:t>”.</w:t>
            </w:r>
          </w:p>
        </w:tc>
      </w:tr>
      <w:tr w:rsidR="00136A1E" w:rsidRPr="00070CA5" w14:paraId="343A1CB6" w14:textId="77777777" w:rsidTr="00BB60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E1D6CC2" w14:textId="77777777" w:rsidR="00136A1E" w:rsidRPr="00070CA5" w:rsidRDefault="00136A1E" w:rsidP="00136A1E">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Inzet teamlid</w:t>
            </w:r>
          </w:p>
        </w:tc>
        <w:tc>
          <w:tcPr>
            <w:tcW w:w="0" w:type="auto"/>
            <w:hideMark/>
          </w:tcPr>
          <w:p w14:paraId="338E9D2E" w14:textId="77777777" w:rsidR="00DE5305" w:rsidRDefault="00027C2F" w:rsidP="00027C2F">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roofErr w:type="gramStart"/>
            <w:r w:rsidRPr="00027C2F">
              <w:rPr>
                <w:rFonts w:ascii="Aptos Display" w:hAnsi="Aptos Display"/>
                <w:sz w:val="22"/>
                <w:szCs w:val="22"/>
                <w:lang w:val="nl-NL"/>
              </w:rPr>
              <w:t>Indien</w:t>
            </w:r>
            <w:proofErr w:type="gramEnd"/>
            <w:r w:rsidRPr="00027C2F">
              <w:rPr>
                <w:rFonts w:ascii="Aptos Display" w:hAnsi="Aptos Display"/>
                <w:sz w:val="22"/>
                <w:szCs w:val="22"/>
                <w:lang w:val="nl-NL"/>
              </w:rPr>
              <w:t xml:space="preserve"> voor dit referentieproject een beroep wordt gedaan op de ervaring van één of meer teamleden, </w:t>
            </w:r>
          </w:p>
          <w:p w14:paraId="05732AC0" w14:textId="0B7C1DC4" w:rsidR="00027C2F" w:rsidRPr="00027C2F" w:rsidRDefault="00027C2F" w:rsidP="00027C2F">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roofErr w:type="gramStart"/>
            <w:r w:rsidRPr="00027C2F">
              <w:rPr>
                <w:rFonts w:ascii="Aptos Display" w:hAnsi="Aptos Display"/>
                <w:sz w:val="22"/>
                <w:szCs w:val="22"/>
                <w:lang w:val="nl-NL"/>
              </w:rPr>
              <w:lastRenderedPageBreak/>
              <w:t>bevestigt</w:t>
            </w:r>
            <w:proofErr w:type="gramEnd"/>
            <w:r w:rsidRPr="00027C2F">
              <w:rPr>
                <w:rFonts w:ascii="Aptos Display" w:hAnsi="Aptos Display"/>
                <w:sz w:val="22"/>
                <w:szCs w:val="22"/>
                <w:lang w:val="nl-NL"/>
              </w:rPr>
              <w:t xml:space="preserve"> de gegadigde dat ieder </w:t>
            </w:r>
            <w:proofErr w:type="spellStart"/>
            <w:r w:rsidR="00E51FAB" w:rsidRPr="00E51FAB">
              <w:rPr>
                <w:rFonts w:ascii="Aptos Display" w:hAnsi="Aptos Display"/>
                <w:sz w:val="22"/>
                <w:szCs w:val="22"/>
              </w:rPr>
              <w:t>betrokken</w:t>
            </w:r>
            <w:proofErr w:type="spellEnd"/>
            <w:r w:rsidR="00E51FAB" w:rsidRPr="00E51FAB">
              <w:rPr>
                <w:rFonts w:ascii="Aptos Display" w:hAnsi="Aptos Display"/>
                <w:sz w:val="22"/>
                <w:szCs w:val="22"/>
              </w:rPr>
              <w:t xml:space="preserve"> </w:t>
            </w:r>
            <w:r w:rsidRPr="00027C2F">
              <w:rPr>
                <w:rFonts w:ascii="Aptos Display" w:hAnsi="Aptos Display"/>
                <w:sz w:val="22"/>
                <w:szCs w:val="22"/>
                <w:lang w:val="nl-NL"/>
              </w:rPr>
              <w:t>teamlid voor het onderdeel waarop diens ervaring betrekking heeft daadwerkelijk wordt ingezet in de aanbiedingsfase en, voor zover relevant, in de verdere planuitwerking en realisatiefase.</w:t>
            </w:r>
          </w:p>
          <w:p w14:paraId="2E3BAD5E" w14:textId="77777777" w:rsidR="00027C2F" w:rsidRDefault="00027C2F" w:rsidP="00027C2F">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027C2F">
              <w:rPr>
                <w:rFonts w:ascii="Aptos Display" w:hAnsi="Aptos Display"/>
                <w:sz w:val="22"/>
                <w:szCs w:val="22"/>
                <w:lang w:val="nl-NL"/>
              </w:rPr>
              <w:t>☐ Ja</w:t>
            </w:r>
            <w:r w:rsidRPr="00027C2F">
              <w:rPr>
                <w:rFonts w:ascii="Aptos Display" w:hAnsi="Aptos Display"/>
                <w:sz w:val="22"/>
                <w:szCs w:val="22"/>
                <w:lang w:val="nl-NL"/>
              </w:rPr>
              <w:br/>
              <w:t>☐ Niet van toepassing</w:t>
            </w:r>
          </w:p>
          <w:p w14:paraId="693B6BF4" w14:textId="77777777" w:rsidR="00027C2F" w:rsidRPr="00027C2F" w:rsidRDefault="00027C2F" w:rsidP="00027C2F">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
          <w:p w14:paraId="39E2288B" w14:textId="10C75336" w:rsidR="00D62929" w:rsidRPr="00070CA5" w:rsidRDefault="00027C2F" w:rsidP="00136A1E">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roofErr w:type="gramStart"/>
            <w:r w:rsidRPr="00027C2F">
              <w:rPr>
                <w:rFonts w:ascii="Aptos Display" w:hAnsi="Aptos Display"/>
                <w:sz w:val="22"/>
                <w:szCs w:val="22"/>
                <w:lang w:val="nl-NL"/>
              </w:rPr>
              <w:t>Indien</w:t>
            </w:r>
            <w:proofErr w:type="gramEnd"/>
            <w:r w:rsidRPr="00027C2F">
              <w:rPr>
                <w:rFonts w:ascii="Aptos Display" w:hAnsi="Aptos Display"/>
                <w:sz w:val="22"/>
                <w:szCs w:val="22"/>
                <w:lang w:val="nl-NL"/>
              </w:rPr>
              <w:t xml:space="preserve"> een beroep wordt gedaan op de ervaring van een teamlid en deze bevestiging niet wordt gegeven, kan de ervaring van dit teamlid niet voor de betreffende kerncompetentie worden gebruikt.</w:t>
            </w:r>
          </w:p>
        </w:tc>
      </w:tr>
      <w:tr w:rsidR="00F5375D" w:rsidRPr="00070CA5" w14:paraId="3EB255EF" w14:textId="77777777" w:rsidTr="00BB60E3">
        <w:tc>
          <w:tcPr>
            <w:cnfStyle w:val="001000000000" w:firstRow="0" w:lastRow="0" w:firstColumn="1" w:lastColumn="0" w:oddVBand="0" w:evenVBand="0" w:oddHBand="0" w:evenHBand="0" w:firstRowFirstColumn="0" w:firstRowLastColumn="0" w:lastRowFirstColumn="0" w:lastRowLastColumn="0"/>
            <w:tcW w:w="0" w:type="auto"/>
            <w:hideMark/>
          </w:tcPr>
          <w:p w14:paraId="346C3F25" w14:textId="2BAB9B16" w:rsidR="00F5375D" w:rsidRPr="00070CA5" w:rsidRDefault="00FE2CBE" w:rsidP="00F5375D">
            <w:pPr>
              <w:pStyle w:val="Geenafstand"/>
              <w:spacing w:line="360" w:lineRule="auto"/>
              <w:rPr>
                <w:rFonts w:ascii="Aptos Display" w:hAnsi="Aptos Display"/>
                <w:sz w:val="22"/>
                <w:szCs w:val="22"/>
                <w:lang w:val="nl-NL"/>
              </w:rPr>
            </w:pPr>
            <w:r w:rsidRPr="00944F8E">
              <w:rPr>
                <w:rFonts w:ascii="Aptos Display" w:hAnsi="Aptos Display"/>
                <w:sz w:val="22"/>
                <w:szCs w:val="22"/>
                <w:lang w:val="nl-NL"/>
              </w:rPr>
              <w:lastRenderedPageBreak/>
              <w:t xml:space="preserve">Inzet voor de eis </w:t>
            </w:r>
            <w:proofErr w:type="gramStart"/>
            <w:r w:rsidRPr="00944F8E">
              <w:rPr>
                <w:rFonts w:ascii="Aptos Display" w:hAnsi="Aptos Display"/>
                <w:sz w:val="22"/>
                <w:szCs w:val="22"/>
                <w:lang w:val="nl-NL"/>
              </w:rPr>
              <w:t>betreffende</w:t>
            </w:r>
            <w:proofErr w:type="gramEnd"/>
            <w:r w:rsidRPr="00944F8E">
              <w:rPr>
                <w:rFonts w:ascii="Aptos Display" w:hAnsi="Aptos Display"/>
                <w:sz w:val="22"/>
                <w:szCs w:val="22"/>
                <w:lang w:val="nl-NL"/>
              </w:rPr>
              <w:t xml:space="preserve"> de ontwikkelende of risicodragende rol</w:t>
            </w:r>
          </w:p>
        </w:tc>
        <w:tc>
          <w:tcPr>
            <w:tcW w:w="0" w:type="auto"/>
            <w:hideMark/>
          </w:tcPr>
          <w:p w14:paraId="3C8D5437" w14:textId="77777777" w:rsidR="009541AF" w:rsidRPr="009541AF" w:rsidRDefault="009541AF" w:rsidP="009541AF">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9541AF">
              <w:rPr>
                <w:rFonts w:ascii="Aptos Display" w:hAnsi="Aptos Display"/>
                <w:sz w:val="22"/>
                <w:szCs w:val="22"/>
                <w:lang w:val="nl-NL"/>
              </w:rPr>
              <w:t>Wordt dit referentieproject gebruikt om aan te tonen dat de ontwikkelende partij zelf een ontwikkelende of risicodragende rol heeft vervuld?</w:t>
            </w:r>
          </w:p>
          <w:p w14:paraId="14E48F3C" w14:textId="77777777" w:rsidR="009541AF" w:rsidRDefault="009541AF" w:rsidP="009541AF">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9541AF">
              <w:rPr>
                <w:rFonts w:ascii="Aptos Display" w:hAnsi="Aptos Display"/>
                <w:sz w:val="22"/>
                <w:szCs w:val="22"/>
                <w:lang w:val="nl-NL"/>
              </w:rPr>
              <w:t>☐ Ja</w:t>
            </w:r>
            <w:r w:rsidRPr="009541AF">
              <w:rPr>
                <w:rFonts w:ascii="Aptos Display" w:hAnsi="Aptos Display"/>
                <w:sz w:val="22"/>
                <w:szCs w:val="22"/>
                <w:lang w:val="nl-NL"/>
              </w:rPr>
              <w:br/>
              <w:t>☐ Nee</w:t>
            </w:r>
          </w:p>
          <w:p w14:paraId="23E51D1A" w14:textId="77777777" w:rsidR="009541AF" w:rsidRPr="009541AF" w:rsidRDefault="009541AF" w:rsidP="009541AF">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p>
          <w:p w14:paraId="37BF3DCB" w14:textId="44E921CB" w:rsidR="00F5375D" w:rsidRPr="00070CA5" w:rsidRDefault="009541AF" w:rsidP="00F5375D">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9541AF">
              <w:rPr>
                <w:rFonts w:ascii="Aptos Display" w:hAnsi="Aptos Display"/>
                <w:sz w:val="22"/>
                <w:szCs w:val="22"/>
                <w:lang w:val="nl-NL"/>
              </w:rPr>
              <w:t>Indien ja: beschrijf concreet welke rol de ontwikkelende partij in het referentieproject heeft vervuld en licht toe waaruit het ontwikkelende of risicodragende karakter van deze rol blijkt.</w:t>
            </w:r>
          </w:p>
        </w:tc>
      </w:tr>
    </w:tbl>
    <w:p w14:paraId="5A978CB6" w14:textId="77777777" w:rsidR="00D43E87" w:rsidRDefault="00D43E87" w:rsidP="00D43E87">
      <w:pPr>
        <w:pStyle w:val="Geenafstand"/>
        <w:spacing w:line="360" w:lineRule="auto"/>
        <w:rPr>
          <w:rFonts w:ascii="Aptos Display" w:hAnsi="Aptos Display"/>
          <w:b/>
          <w:bCs/>
          <w:sz w:val="22"/>
          <w:szCs w:val="22"/>
          <w:lang w:val="nl-NL"/>
        </w:rPr>
      </w:pPr>
    </w:p>
    <w:p w14:paraId="440E844E" w14:textId="77777777" w:rsidR="00DE5305" w:rsidRDefault="00DE5305">
      <w:pPr>
        <w:rPr>
          <w:rFonts w:ascii="Aptos Display" w:hAnsi="Aptos Display"/>
          <w:b/>
          <w:bCs/>
          <w:sz w:val="22"/>
          <w:szCs w:val="22"/>
          <w:lang w:val="nl-NL"/>
        </w:rPr>
      </w:pPr>
      <w:r>
        <w:rPr>
          <w:rFonts w:ascii="Aptos Display" w:hAnsi="Aptos Display"/>
          <w:b/>
          <w:bCs/>
          <w:sz w:val="22"/>
          <w:szCs w:val="22"/>
          <w:lang w:val="nl-NL"/>
        </w:rPr>
        <w:br w:type="page"/>
      </w:r>
    </w:p>
    <w:p w14:paraId="02FE08A0" w14:textId="0130B14D" w:rsidR="00D43E87" w:rsidRPr="00070CA5" w:rsidRDefault="00D43E87" w:rsidP="00D43E87">
      <w:pPr>
        <w:pStyle w:val="Geenafstand"/>
        <w:spacing w:line="360" w:lineRule="auto"/>
        <w:rPr>
          <w:rFonts w:ascii="Aptos Display" w:hAnsi="Aptos Display"/>
          <w:sz w:val="22"/>
          <w:szCs w:val="22"/>
          <w:lang w:val="nl-NL"/>
        </w:rPr>
      </w:pPr>
      <w:r w:rsidRPr="00070CA5">
        <w:rPr>
          <w:rFonts w:ascii="Aptos Display" w:hAnsi="Aptos Display"/>
          <w:b/>
          <w:bCs/>
          <w:sz w:val="22"/>
          <w:szCs w:val="22"/>
          <w:lang w:val="nl-NL"/>
        </w:rPr>
        <w:lastRenderedPageBreak/>
        <w:t>Toelichting per aangewezen kerncompetentie</w:t>
      </w:r>
    </w:p>
    <w:p w14:paraId="669D81D1" w14:textId="77777777" w:rsidR="00D43E87" w:rsidRDefault="00D43E87" w:rsidP="00D43E87">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Vul uitsluitend de kerncompetentie of kerncompetenties in waarvoor dit referentieproject in hoofdstuk 3 is aangewezen.</w:t>
      </w:r>
    </w:p>
    <w:p w14:paraId="438A28C3" w14:textId="77777777" w:rsidR="00D43E87" w:rsidRPr="00070CA5" w:rsidRDefault="00D43E87" w:rsidP="00D43E87">
      <w:pPr>
        <w:pStyle w:val="Geenafstand"/>
        <w:spacing w:line="360" w:lineRule="auto"/>
        <w:rPr>
          <w:rFonts w:ascii="Aptos Display" w:hAnsi="Aptos Display"/>
          <w:sz w:val="22"/>
          <w:szCs w:val="22"/>
          <w:lang w:val="nl-NL"/>
        </w:rPr>
      </w:pPr>
    </w:p>
    <w:tbl>
      <w:tblPr>
        <w:tblStyle w:val="Rastertabel4-Accent1"/>
        <w:tblW w:w="0" w:type="auto"/>
        <w:tblLook w:val="04A0" w:firstRow="1" w:lastRow="0" w:firstColumn="1" w:lastColumn="0" w:noHBand="0" w:noVBand="1"/>
      </w:tblPr>
      <w:tblGrid>
        <w:gridCol w:w="2240"/>
        <w:gridCol w:w="7950"/>
      </w:tblGrid>
      <w:tr w:rsidR="00D43E87" w:rsidRPr="00070CA5" w14:paraId="26FF4A72" w14:textId="77777777" w:rsidTr="00B76C2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auto"/>
            <w:hideMark/>
          </w:tcPr>
          <w:p w14:paraId="264A98A8" w14:textId="77777777"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Kerncompetentie</w:t>
            </w:r>
          </w:p>
        </w:tc>
        <w:tc>
          <w:tcPr>
            <w:tcW w:w="0" w:type="auto"/>
            <w:hideMark/>
          </w:tcPr>
          <w:p w14:paraId="16CF3A61" w14:textId="77777777" w:rsidR="00D43E87" w:rsidRPr="00070CA5" w:rsidRDefault="00D43E87" w:rsidP="00BB60E3">
            <w:pPr>
              <w:pStyle w:val="Geenafstand"/>
              <w:spacing w:line="360" w:lineRule="auto"/>
              <w:cnfStyle w:val="100000000000" w:firstRow="1"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070CA5">
              <w:rPr>
                <w:rFonts w:ascii="Aptos Display" w:hAnsi="Aptos Display"/>
                <w:sz w:val="22"/>
                <w:szCs w:val="22"/>
                <w:lang w:val="nl-NL"/>
              </w:rPr>
              <w:t>Toelichting geschiktheid en aanvullende meerwaarde</w:t>
            </w:r>
          </w:p>
        </w:tc>
      </w:tr>
      <w:tr w:rsidR="00D43E87" w:rsidRPr="00070CA5" w14:paraId="477FE19E" w14:textId="77777777" w:rsidTr="00BB60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AD7BB87" w14:textId="77777777"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KC1 – Gebouw en ruimtelijke inpassing</w:t>
            </w:r>
          </w:p>
        </w:tc>
        <w:tc>
          <w:tcPr>
            <w:tcW w:w="0" w:type="auto"/>
            <w:hideMark/>
          </w:tcPr>
          <w:p w14:paraId="1F314093" w14:textId="6FD7915D" w:rsidR="00AA5759" w:rsidRPr="00944F8E" w:rsidRDefault="004B6EEA" w:rsidP="00BB60E3">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944F8E">
              <w:rPr>
                <w:rFonts w:ascii="Aptos Display" w:hAnsi="Aptos Display"/>
                <w:b/>
                <w:sz w:val="22"/>
                <w:szCs w:val="22"/>
                <w:lang w:val="nl-NL"/>
              </w:rPr>
              <w:t xml:space="preserve">Geschiktheid: </w:t>
            </w:r>
            <w:r w:rsidRPr="00944F8E">
              <w:rPr>
                <w:rFonts w:ascii="Aptos Display" w:hAnsi="Aptos Display"/>
                <w:sz w:val="22"/>
                <w:szCs w:val="22"/>
                <w:lang w:val="nl-NL"/>
              </w:rPr>
              <w:t>vermeld eerst expliciet op de ervaring van welke partij of partijen een beroep wordt gedaan. Licht vervolgens concreet en verifieerbaar toe hoe het referentieproject aantoont dat deze partij of partijen beschikken over ervaring met integrale ontwerpkwaliteit, architectonische kwaliteit, stedenbouwkundige opzet, landschappelijke inpassing en zorgvuldige aansluiting op de ruimtelijke context.</w:t>
            </w:r>
          </w:p>
          <w:p w14:paraId="66CF7828" w14:textId="77777777" w:rsidR="004B6EEA" w:rsidRDefault="004B6EEA" w:rsidP="00BB60E3">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b/>
                <w:bCs/>
                <w:sz w:val="22"/>
                <w:szCs w:val="22"/>
                <w:lang w:val="nl-NL"/>
              </w:rPr>
            </w:pPr>
          </w:p>
          <w:p w14:paraId="3141E1CA" w14:textId="05A828C8" w:rsidR="00D43E87" w:rsidRPr="00070CA5" w:rsidRDefault="00D43E87" w:rsidP="00BB60E3">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070CA5">
              <w:rPr>
                <w:rFonts w:ascii="Aptos Display" w:hAnsi="Aptos Display"/>
                <w:b/>
                <w:bCs/>
                <w:sz w:val="22"/>
                <w:szCs w:val="22"/>
                <w:lang w:val="nl-NL"/>
              </w:rPr>
              <w:t>Aanvullende meerwaarde:</w:t>
            </w:r>
            <w:r w:rsidRPr="00070CA5">
              <w:rPr>
                <w:rFonts w:ascii="Aptos Display" w:hAnsi="Aptos Display"/>
                <w:sz w:val="22"/>
                <w:szCs w:val="22"/>
                <w:lang w:val="nl-NL"/>
              </w:rPr>
              <w:t xml:space="preserve"> licht toe in welke mate het referentieproject aansluit op de ruimtelijke structuur, schaal, identiteit en omgevingskwaliteit van De </w:t>
            </w:r>
            <w:proofErr w:type="spellStart"/>
            <w:r w:rsidRPr="00070CA5">
              <w:rPr>
                <w:rFonts w:ascii="Aptos Display" w:hAnsi="Aptos Display"/>
                <w:sz w:val="22"/>
                <w:szCs w:val="22"/>
                <w:lang w:val="nl-NL"/>
              </w:rPr>
              <w:t>Trime</w:t>
            </w:r>
            <w:proofErr w:type="spellEnd"/>
            <w:r w:rsidRPr="00070CA5">
              <w:rPr>
                <w:rFonts w:ascii="Aptos Display" w:hAnsi="Aptos Display"/>
                <w:sz w:val="22"/>
                <w:szCs w:val="22"/>
                <w:lang w:val="nl-NL"/>
              </w:rPr>
              <w:t xml:space="preserve"> en waarom het project relevant is voor een dorpse, groene of vergelijkbare inbreidingslocatie.</w:t>
            </w:r>
          </w:p>
        </w:tc>
      </w:tr>
      <w:tr w:rsidR="00D43E87" w:rsidRPr="00070CA5" w14:paraId="3C2A9F50" w14:textId="77777777" w:rsidTr="00BB60E3">
        <w:tc>
          <w:tcPr>
            <w:cnfStyle w:val="001000000000" w:firstRow="0" w:lastRow="0" w:firstColumn="1" w:lastColumn="0" w:oddVBand="0" w:evenVBand="0" w:oddHBand="0" w:evenHBand="0" w:firstRowFirstColumn="0" w:firstRowLastColumn="0" w:lastRowFirstColumn="0" w:lastRowLastColumn="0"/>
            <w:tcW w:w="0" w:type="auto"/>
            <w:hideMark/>
          </w:tcPr>
          <w:p w14:paraId="0FFF3F12" w14:textId="77777777"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KC2 – Omgeving</w:t>
            </w:r>
          </w:p>
        </w:tc>
        <w:tc>
          <w:tcPr>
            <w:tcW w:w="0" w:type="auto"/>
            <w:hideMark/>
          </w:tcPr>
          <w:p w14:paraId="0BAA0E55" w14:textId="77777777" w:rsidR="00323A4A" w:rsidRDefault="00323A4A" w:rsidP="00323A4A">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71343C">
              <w:rPr>
                <w:rFonts w:ascii="Aptos Display" w:hAnsi="Aptos Display"/>
                <w:b/>
                <w:bCs/>
                <w:sz w:val="22"/>
                <w:szCs w:val="22"/>
                <w:lang w:val="nl-NL"/>
              </w:rPr>
              <w:t>Geschiktheid:</w:t>
            </w:r>
            <w:r w:rsidRPr="0071343C">
              <w:rPr>
                <w:rFonts w:ascii="Aptos Display" w:hAnsi="Aptos Display"/>
                <w:sz w:val="22"/>
                <w:szCs w:val="22"/>
                <w:lang w:val="nl-NL"/>
              </w:rPr>
              <w:t xml:space="preserve"> vermeld eerst expliciet op de ervaring van welke partij of partijen een beroep wordt gedaan. Licht vervolgens concreet en verifieerbaar toe hoe de kwaliteit en inrichting van de openbare en/of gemeenschappelijke ruimte een wezenlijk onderdeel vormden van het planconcept en/of de realisatie. Daarbij kan onder meer worden ingegaan op groen, verblijfskwaliteit, ontmoeting, gebruikskwaliteit, beheerbaarheid en overgangen tussen privé en openbaar gebied.</w:t>
            </w:r>
          </w:p>
          <w:p w14:paraId="15F4914C" w14:textId="77777777" w:rsidR="00323A4A" w:rsidRPr="0071343C" w:rsidRDefault="00323A4A" w:rsidP="00323A4A">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p>
          <w:p w14:paraId="4E2352C1" w14:textId="6276CFD9" w:rsidR="00D43E87" w:rsidRPr="00070CA5" w:rsidRDefault="00323A4A" w:rsidP="00323A4A">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71343C">
              <w:rPr>
                <w:rFonts w:ascii="Aptos Display" w:hAnsi="Aptos Display"/>
                <w:b/>
                <w:bCs/>
                <w:sz w:val="22"/>
                <w:szCs w:val="22"/>
                <w:lang w:val="nl-NL"/>
              </w:rPr>
              <w:t>Aanvullende meerwaarde:</w:t>
            </w:r>
            <w:r w:rsidRPr="0071343C">
              <w:rPr>
                <w:rFonts w:ascii="Aptos Display" w:hAnsi="Aptos Display"/>
                <w:sz w:val="22"/>
                <w:szCs w:val="22"/>
                <w:lang w:val="nl-NL"/>
              </w:rPr>
              <w:t xml:space="preserve"> licht toe welke concrete of onderscheidende bijdrage de buitenruimte heeft geleverd aan de ruimtelijke kwaliteit, sociale interactie, gebruikskwaliteit en zorgvuldige inrichting van de woonomgeving.</w:t>
            </w:r>
          </w:p>
        </w:tc>
      </w:tr>
      <w:tr w:rsidR="00D43E87" w:rsidRPr="00070CA5" w14:paraId="7DB0E4EE" w14:textId="77777777" w:rsidTr="00BB60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A2E9ACD" w14:textId="77777777" w:rsidR="00D43E87" w:rsidRPr="00070CA5" w:rsidRDefault="00D43E87" w:rsidP="00BB60E3">
            <w:pPr>
              <w:pStyle w:val="Geenafstand"/>
              <w:spacing w:line="360" w:lineRule="auto"/>
              <w:rPr>
                <w:rFonts w:ascii="Aptos Display" w:hAnsi="Aptos Display"/>
                <w:sz w:val="22"/>
                <w:szCs w:val="22"/>
                <w:lang w:val="nl-NL"/>
              </w:rPr>
            </w:pPr>
            <w:r w:rsidRPr="00070CA5">
              <w:rPr>
                <w:rFonts w:ascii="Aptos Display" w:hAnsi="Aptos Display"/>
                <w:sz w:val="22"/>
                <w:szCs w:val="22"/>
                <w:lang w:val="nl-NL"/>
              </w:rPr>
              <w:t>KC3 – Duurzaamheid en ecologie</w:t>
            </w:r>
          </w:p>
        </w:tc>
        <w:tc>
          <w:tcPr>
            <w:tcW w:w="0" w:type="auto"/>
            <w:hideMark/>
          </w:tcPr>
          <w:p w14:paraId="232D6888" w14:textId="77777777" w:rsidR="00C37A65" w:rsidRPr="00AD33B6" w:rsidRDefault="00C37A65" w:rsidP="00C37A6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AD33B6">
              <w:rPr>
                <w:rFonts w:ascii="Aptos Display" w:hAnsi="Aptos Display"/>
                <w:b/>
                <w:bCs/>
                <w:sz w:val="22"/>
                <w:szCs w:val="22"/>
                <w:lang w:val="nl-NL"/>
              </w:rPr>
              <w:t>Geschiktheid:</w:t>
            </w:r>
            <w:r w:rsidRPr="00AD33B6">
              <w:rPr>
                <w:rFonts w:ascii="Aptos Display" w:hAnsi="Aptos Display"/>
                <w:sz w:val="22"/>
                <w:szCs w:val="22"/>
                <w:lang w:val="nl-NL"/>
              </w:rPr>
              <w:t xml:space="preserve"> vermeld eerst expliciet op de ervaring van welke partij of partijen een beroep wordt gedaan. Geef vervolgens aan binnen welke van de onderstaande thema’s in het referentieproject concrete maatregelen zijn toegepast. Vink ten minste twee thema’s aan:</w:t>
            </w:r>
          </w:p>
          <w:p w14:paraId="200FE919" w14:textId="32189F0A" w:rsidR="00C37A65" w:rsidRPr="00AD33B6" w:rsidRDefault="00C37A65" w:rsidP="00C37A6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AD33B6">
              <w:rPr>
                <w:rFonts w:ascii="Aptos Display" w:hAnsi="Aptos Display"/>
                <w:sz w:val="22"/>
                <w:szCs w:val="22"/>
                <w:lang w:val="nl-NL"/>
              </w:rPr>
              <w:t xml:space="preserve">☐ </w:t>
            </w:r>
            <w:proofErr w:type="spellStart"/>
            <w:r w:rsidR="005C608C" w:rsidRPr="005C608C">
              <w:rPr>
                <w:rFonts w:ascii="Aptos Display" w:hAnsi="Aptos Display"/>
                <w:sz w:val="22"/>
                <w:szCs w:val="22"/>
              </w:rPr>
              <w:t>circulariteit</w:t>
            </w:r>
            <w:proofErr w:type="spellEnd"/>
            <w:r w:rsidR="005C608C" w:rsidRPr="005C608C">
              <w:rPr>
                <w:rFonts w:ascii="Aptos Display" w:hAnsi="Aptos Display"/>
                <w:sz w:val="22"/>
                <w:szCs w:val="22"/>
              </w:rPr>
              <w:t xml:space="preserve"> </w:t>
            </w:r>
            <w:proofErr w:type="spellStart"/>
            <w:r w:rsidR="005C608C" w:rsidRPr="005C608C">
              <w:rPr>
                <w:rFonts w:ascii="Aptos Display" w:hAnsi="Aptos Display"/>
                <w:sz w:val="22"/>
                <w:szCs w:val="22"/>
              </w:rPr>
              <w:t>en</w:t>
            </w:r>
            <w:proofErr w:type="spellEnd"/>
            <w:r w:rsidR="005C608C" w:rsidRPr="005C608C">
              <w:rPr>
                <w:rFonts w:ascii="Aptos Display" w:hAnsi="Aptos Display"/>
                <w:sz w:val="22"/>
                <w:szCs w:val="22"/>
              </w:rPr>
              <w:t xml:space="preserve"> </w:t>
            </w:r>
            <w:proofErr w:type="spellStart"/>
            <w:r w:rsidR="005C608C" w:rsidRPr="005C608C">
              <w:rPr>
                <w:rFonts w:ascii="Aptos Display" w:hAnsi="Aptos Display"/>
                <w:sz w:val="22"/>
                <w:szCs w:val="22"/>
              </w:rPr>
              <w:t>duurzaam</w:t>
            </w:r>
            <w:proofErr w:type="spellEnd"/>
            <w:r w:rsidR="005C608C" w:rsidRPr="005C608C">
              <w:rPr>
                <w:rFonts w:ascii="Aptos Display" w:hAnsi="Aptos Display"/>
                <w:sz w:val="22"/>
                <w:szCs w:val="22"/>
              </w:rPr>
              <w:t xml:space="preserve"> </w:t>
            </w:r>
            <w:proofErr w:type="spellStart"/>
            <w:r w:rsidR="005C608C" w:rsidRPr="005C608C">
              <w:rPr>
                <w:rFonts w:ascii="Aptos Display" w:hAnsi="Aptos Display"/>
                <w:sz w:val="22"/>
                <w:szCs w:val="22"/>
              </w:rPr>
              <w:t>materiaalgebruik</w:t>
            </w:r>
            <w:proofErr w:type="spellEnd"/>
            <w:r w:rsidR="005C608C" w:rsidRPr="005C608C">
              <w:rPr>
                <w:rFonts w:ascii="Aptos Display" w:hAnsi="Aptos Display"/>
                <w:sz w:val="22"/>
                <w:szCs w:val="22"/>
              </w:rPr>
              <w:t>;</w:t>
            </w:r>
            <w:r w:rsidRPr="00AD33B6">
              <w:rPr>
                <w:rFonts w:ascii="Aptos Display" w:hAnsi="Aptos Display"/>
                <w:sz w:val="22"/>
                <w:szCs w:val="22"/>
                <w:lang w:val="nl-NL"/>
              </w:rPr>
              <w:br/>
              <w:t>☐ ecologie en biodiversiteit;</w:t>
            </w:r>
            <w:r w:rsidRPr="00AD33B6">
              <w:rPr>
                <w:rFonts w:ascii="Aptos Display" w:hAnsi="Aptos Display"/>
                <w:sz w:val="22"/>
                <w:szCs w:val="22"/>
                <w:lang w:val="nl-NL"/>
              </w:rPr>
              <w:br/>
              <w:t>☐ klimaatadaptatie.</w:t>
            </w:r>
          </w:p>
          <w:p w14:paraId="1D6E26B2" w14:textId="77777777" w:rsidR="00C37A65" w:rsidRDefault="00C37A65" w:rsidP="00C37A6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
          <w:p w14:paraId="39B54899" w14:textId="77777777" w:rsidR="00DE5305" w:rsidRDefault="00DE5305" w:rsidP="00C37A6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
          <w:p w14:paraId="25CF4080" w14:textId="7BF67A0D" w:rsidR="00C37A65" w:rsidRDefault="00C37A65" w:rsidP="00C37A6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AD33B6">
              <w:rPr>
                <w:rFonts w:ascii="Aptos Display" w:hAnsi="Aptos Display"/>
                <w:sz w:val="22"/>
                <w:szCs w:val="22"/>
                <w:lang w:val="nl-NL"/>
              </w:rPr>
              <w:lastRenderedPageBreak/>
              <w:t>Licht per aangevinkt thema concreet en verifieerbaar toe welke maatregelen zijn toegepast, op welke wijze deze onderdeel vormden van het ontwerp, de inrichting en/of de realisatie en welke rol en verantwoordelijkheid de partij of partijen op wier ervaring een beroep wordt gedaan daarbij hebben vervuld.</w:t>
            </w:r>
          </w:p>
          <w:p w14:paraId="1AEA2D11" w14:textId="77777777" w:rsidR="00C37A65" w:rsidRPr="00AD33B6" w:rsidRDefault="00C37A65" w:rsidP="00C37A6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
          <w:p w14:paraId="24CFB25B" w14:textId="77777777" w:rsidR="00C37A65" w:rsidRPr="00AD33B6" w:rsidRDefault="00C37A65" w:rsidP="00C37A6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r w:rsidRPr="00AD33B6">
              <w:rPr>
                <w:rFonts w:ascii="Aptos Display" w:hAnsi="Aptos Display"/>
                <w:b/>
                <w:bCs/>
                <w:sz w:val="22"/>
                <w:szCs w:val="22"/>
                <w:lang w:val="nl-NL"/>
              </w:rPr>
              <w:t>Aanvullende meerwaarde:</w:t>
            </w:r>
            <w:r w:rsidRPr="00AD33B6">
              <w:rPr>
                <w:rFonts w:ascii="Aptos Display" w:hAnsi="Aptos Display"/>
                <w:sz w:val="22"/>
                <w:szCs w:val="22"/>
                <w:lang w:val="nl-NL"/>
              </w:rPr>
              <w:t xml:space="preserve"> licht toe welke concrete of onderscheidende meerwaarde de toegepaste maatregelen bieden boven het minimumniveau van de geschiktheidseis. Ga daarbij in op de inhoudelijke kwaliteit en samenhang van de maatregelen, de beoogde en, voor zover de projectstatus dit toelaat, gerealiseerde resultaten en de relevantie voor de aard, schaal en groene context van De </w:t>
            </w:r>
            <w:proofErr w:type="spellStart"/>
            <w:r w:rsidRPr="00AD33B6">
              <w:rPr>
                <w:rFonts w:ascii="Aptos Display" w:hAnsi="Aptos Display"/>
                <w:sz w:val="22"/>
                <w:szCs w:val="22"/>
                <w:lang w:val="nl-NL"/>
              </w:rPr>
              <w:t>Trime</w:t>
            </w:r>
            <w:proofErr w:type="spellEnd"/>
            <w:r w:rsidRPr="00AD33B6">
              <w:rPr>
                <w:rFonts w:ascii="Aptos Display" w:hAnsi="Aptos Display"/>
                <w:sz w:val="22"/>
                <w:szCs w:val="22"/>
                <w:lang w:val="nl-NL"/>
              </w:rPr>
              <w:t>.</w:t>
            </w:r>
          </w:p>
          <w:p w14:paraId="4E622469" w14:textId="77777777" w:rsidR="00C37A65" w:rsidRDefault="00C37A65" w:rsidP="00C37A6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
          <w:p w14:paraId="78F58309" w14:textId="736BE95A" w:rsidR="00D43E87" w:rsidRPr="00070CA5" w:rsidRDefault="001F20DB" w:rsidP="00C37A65">
            <w:pPr>
              <w:pStyle w:val="Geenafstand"/>
              <w:spacing w:line="360" w:lineRule="auto"/>
              <w:cnfStyle w:val="000000100000" w:firstRow="0" w:lastRow="0" w:firstColumn="0" w:lastColumn="0" w:oddVBand="0" w:evenVBand="0" w:oddHBand="1" w:evenHBand="0" w:firstRowFirstColumn="0" w:firstRowLastColumn="0" w:lastRowFirstColumn="0" w:lastRowLastColumn="0"/>
              <w:rPr>
                <w:rFonts w:ascii="Aptos Display" w:hAnsi="Aptos Display"/>
                <w:sz w:val="22"/>
                <w:szCs w:val="22"/>
                <w:lang w:val="nl-NL"/>
              </w:rPr>
            </w:pPr>
            <w:proofErr w:type="spellStart"/>
            <w:r w:rsidRPr="001F20DB">
              <w:rPr>
                <w:rFonts w:ascii="Aptos Display" w:hAnsi="Aptos Display"/>
                <w:sz w:val="22"/>
                <w:szCs w:val="22"/>
              </w:rPr>
              <w:t>Daarbij</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kan</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onder</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meer</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worden</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ingegaan</w:t>
            </w:r>
            <w:proofErr w:type="spellEnd"/>
            <w:r w:rsidRPr="001F20DB">
              <w:rPr>
                <w:rFonts w:ascii="Aptos Display" w:hAnsi="Aptos Display"/>
                <w:sz w:val="22"/>
                <w:szCs w:val="22"/>
              </w:rPr>
              <w:t xml:space="preserve"> op </w:t>
            </w:r>
            <w:proofErr w:type="spellStart"/>
            <w:r w:rsidRPr="001F20DB">
              <w:rPr>
                <w:rFonts w:ascii="Aptos Display" w:hAnsi="Aptos Display"/>
                <w:sz w:val="22"/>
                <w:szCs w:val="22"/>
              </w:rPr>
              <w:t>circulair</w:t>
            </w:r>
            <w:proofErr w:type="spellEnd"/>
            <w:r w:rsidRPr="001F20DB">
              <w:rPr>
                <w:rFonts w:ascii="Aptos Display" w:hAnsi="Aptos Display"/>
                <w:sz w:val="22"/>
                <w:szCs w:val="22"/>
              </w:rPr>
              <w:t xml:space="preserve"> of biobased </w:t>
            </w:r>
            <w:proofErr w:type="spellStart"/>
            <w:r w:rsidRPr="001F20DB">
              <w:rPr>
                <w:rFonts w:ascii="Aptos Display" w:hAnsi="Aptos Display"/>
                <w:sz w:val="22"/>
                <w:szCs w:val="22"/>
              </w:rPr>
              <w:t>materiaalgebruik</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hergebruik</w:t>
            </w:r>
            <w:proofErr w:type="spellEnd"/>
            <w:r w:rsidRPr="001F20DB">
              <w:rPr>
                <w:rFonts w:ascii="Aptos Display" w:hAnsi="Aptos Display"/>
                <w:sz w:val="22"/>
                <w:szCs w:val="22"/>
              </w:rPr>
              <w:t xml:space="preserve"> van </w:t>
            </w:r>
            <w:proofErr w:type="spellStart"/>
            <w:r w:rsidRPr="001F20DB">
              <w:rPr>
                <w:rFonts w:ascii="Aptos Display" w:hAnsi="Aptos Display"/>
                <w:sz w:val="22"/>
                <w:szCs w:val="22"/>
              </w:rPr>
              <w:t>materialen</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natuurinclusieve</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voorzieningen</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versterking</w:t>
            </w:r>
            <w:proofErr w:type="spellEnd"/>
            <w:r w:rsidRPr="001F20DB">
              <w:rPr>
                <w:rFonts w:ascii="Aptos Display" w:hAnsi="Aptos Display"/>
                <w:sz w:val="22"/>
                <w:szCs w:val="22"/>
              </w:rPr>
              <w:t xml:space="preserve"> van </w:t>
            </w:r>
            <w:proofErr w:type="spellStart"/>
            <w:r w:rsidRPr="001F20DB">
              <w:rPr>
                <w:rFonts w:ascii="Aptos Display" w:hAnsi="Aptos Display"/>
                <w:sz w:val="22"/>
                <w:szCs w:val="22"/>
              </w:rPr>
              <w:t>ecologische</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kwaliteit</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en</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biodiversiteit</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waterberging</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en</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infiltratie</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beperking</w:t>
            </w:r>
            <w:proofErr w:type="spellEnd"/>
            <w:r w:rsidRPr="001F20DB">
              <w:rPr>
                <w:rFonts w:ascii="Aptos Display" w:hAnsi="Aptos Display"/>
                <w:sz w:val="22"/>
                <w:szCs w:val="22"/>
              </w:rPr>
              <w:t xml:space="preserve"> van </w:t>
            </w:r>
            <w:proofErr w:type="spellStart"/>
            <w:r w:rsidRPr="001F20DB">
              <w:rPr>
                <w:rFonts w:ascii="Aptos Display" w:hAnsi="Aptos Display"/>
                <w:sz w:val="22"/>
                <w:szCs w:val="22"/>
              </w:rPr>
              <w:t>verharding</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beperking</w:t>
            </w:r>
            <w:proofErr w:type="spellEnd"/>
            <w:r w:rsidRPr="001F20DB">
              <w:rPr>
                <w:rFonts w:ascii="Aptos Display" w:hAnsi="Aptos Display"/>
                <w:sz w:val="22"/>
                <w:szCs w:val="22"/>
              </w:rPr>
              <w:t xml:space="preserve"> van </w:t>
            </w:r>
            <w:proofErr w:type="spellStart"/>
            <w:r w:rsidRPr="001F20DB">
              <w:rPr>
                <w:rFonts w:ascii="Aptos Display" w:hAnsi="Aptos Display"/>
                <w:sz w:val="22"/>
                <w:szCs w:val="22"/>
              </w:rPr>
              <w:t>hittestress</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en</w:t>
            </w:r>
            <w:proofErr w:type="spellEnd"/>
            <w:r w:rsidRPr="001F20DB">
              <w:rPr>
                <w:rFonts w:ascii="Aptos Display" w:hAnsi="Aptos Display"/>
                <w:sz w:val="22"/>
                <w:szCs w:val="22"/>
              </w:rPr>
              <w:t xml:space="preserve"> </w:t>
            </w:r>
            <w:proofErr w:type="spellStart"/>
            <w:r w:rsidRPr="001F20DB">
              <w:rPr>
                <w:rFonts w:ascii="Aptos Display" w:hAnsi="Aptos Display"/>
                <w:sz w:val="22"/>
                <w:szCs w:val="22"/>
              </w:rPr>
              <w:t>behoud</w:t>
            </w:r>
            <w:proofErr w:type="spellEnd"/>
            <w:r w:rsidRPr="001F20DB">
              <w:rPr>
                <w:rFonts w:ascii="Aptos Display" w:hAnsi="Aptos Display"/>
                <w:sz w:val="22"/>
                <w:szCs w:val="22"/>
              </w:rPr>
              <w:t xml:space="preserve"> of </w:t>
            </w:r>
            <w:proofErr w:type="spellStart"/>
            <w:r w:rsidRPr="001F20DB">
              <w:rPr>
                <w:rFonts w:ascii="Aptos Display" w:hAnsi="Aptos Display"/>
                <w:sz w:val="22"/>
                <w:szCs w:val="22"/>
              </w:rPr>
              <w:t>versterking</w:t>
            </w:r>
            <w:proofErr w:type="spellEnd"/>
            <w:r w:rsidRPr="001F20DB">
              <w:rPr>
                <w:rFonts w:ascii="Aptos Display" w:hAnsi="Aptos Display"/>
                <w:sz w:val="22"/>
                <w:szCs w:val="22"/>
              </w:rPr>
              <w:t xml:space="preserve"> van </w:t>
            </w:r>
            <w:proofErr w:type="spellStart"/>
            <w:r w:rsidRPr="001F20DB">
              <w:rPr>
                <w:rFonts w:ascii="Aptos Display" w:hAnsi="Aptos Display"/>
                <w:sz w:val="22"/>
                <w:szCs w:val="22"/>
              </w:rPr>
              <w:t>groen</w:t>
            </w:r>
            <w:proofErr w:type="spellEnd"/>
            <w:r w:rsidRPr="001F20DB">
              <w:rPr>
                <w:rFonts w:ascii="Aptos Display" w:hAnsi="Aptos Display"/>
                <w:sz w:val="22"/>
                <w:szCs w:val="22"/>
              </w:rPr>
              <w:t>.</w:t>
            </w:r>
          </w:p>
        </w:tc>
      </w:tr>
      <w:tr w:rsidR="00D43E87" w:rsidRPr="00070CA5" w14:paraId="589C807F" w14:textId="77777777" w:rsidTr="00BB60E3">
        <w:tc>
          <w:tcPr>
            <w:cnfStyle w:val="001000000000" w:firstRow="0" w:lastRow="0" w:firstColumn="1" w:lastColumn="0" w:oddVBand="0" w:evenVBand="0" w:oddHBand="0" w:evenHBand="0" w:firstRowFirstColumn="0" w:firstRowLastColumn="0" w:lastRowFirstColumn="0" w:lastRowLastColumn="0"/>
            <w:tcW w:w="0" w:type="auto"/>
            <w:hideMark/>
          </w:tcPr>
          <w:p w14:paraId="064B77A0" w14:textId="0D5E312E" w:rsidR="00D43E87" w:rsidRPr="00070CA5" w:rsidRDefault="002F3E6E" w:rsidP="00BB60E3">
            <w:pPr>
              <w:pStyle w:val="Geenafstand"/>
              <w:spacing w:line="360" w:lineRule="auto"/>
              <w:rPr>
                <w:rFonts w:ascii="Aptos Display" w:hAnsi="Aptos Display"/>
                <w:sz w:val="22"/>
                <w:szCs w:val="22"/>
                <w:lang w:val="nl-NL"/>
              </w:rPr>
            </w:pPr>
            <w:proofErr w:type="spellStart"/>
            <w:r w:rsidRPr="002F3E6E">
              <w:rPr>
                <w:rFonts w:ascii="Aptos Display" w:hAnsi="Aptos Display"/>
                <w:sz w:val="22"/>
                <w:szCs w:val="22"/>
              </w:rPr>
              <w:lastRenderedPageBreak/>
              <w:t>Beeldmateriaal</w:t>
            </w:r>
            <w:proofErr w:type="spellEnd"/>
            <w:r w:rsidRPr="002F3E6E">
              <w:rPr>
                <w:rFonts w:ascii="Aptos Display" w:hAnsi="Aptos Display"/>
                <w:sz w:val="22"/>
                <w:szCs w:val="22"/>
              </w:rPr>
              <w:t xml:space="preserve"> </w:t>
            </w:r>
            <w:proofErr w:type="spellStart"/>
            <w:r w:rsidRPr="002F3E6E">
              <w:rPr>
                <w:rFonts w:ascii="Aptos Display" w:hAnsi="Aptos Display"/>
                <w:sz w:val="22"/>
                <w:szCs w:val="22"/>
              </w:rPr>
              <w:t>en</w:t>
            </w:r>
            <w:proofErr w:type="spellEnd"/>
            <w:r w:rsidRPr="002F3E6E">
              <w:rPr>
                <w:rFonts w:ascii="Aptos Display" w:hAnsi="Aptos Display"/>
                <w:sz w:val="22"/>
                <w:szCs w:val="22"/>
              </w:rPr>
              <w:t xml:space="preserve"> schema’s</w:t>
            </w:r>
          </w:p>
        </w:tc>
        <w:tc>
          <w:tcPr>
            <w:tcW w:w="0" w:type="auto"/>
            <w:hideMark/>
          </w:tcPr>
          <w:p w14:paraId="1838DDAA" w14:textId="5A7F2A05" w:rsidR="00D43E87" w:rsidRPr="00070CA5" w:rsidRDefault="004A2D93" w:rsidP="00BB60E3">
            <w:pPr>
              <w:pStyle w:val="Geenafstand"/>
              <w:spacing w:line="360" w:lineRule="auto"/>
              <w:cnfStyle w:val="000000000000" w:firstRow="0" w:lastRow="0" w:firstColumn="0" w:lastColumn="0" w:oddVBand="0" w:evenVBand="0" w:oddHBand="0" w:evenHBand="0" w:firstRowFirstColumn="0" w:firstRowLastColumn="0" w:lastRowFirstColumn="0" w:lastRowLastColumn="0"/>
              <w:rPr>
                <w:rFonts w:ascii="Aptos Display" w:hAnsi="Aptos Display"/>
                <w:sz w:val="22"/>
                <w:szCs w:val="22"/>
                <w:lang w:val="nl-NL"/>
              </w:rPr>
            </w:pPr>
            <w:r w:rsidRPr="00944F8E">
              <w:rPr>
                <w:rFonts w:ascii="Aptos Display" w:hAnsi="Aptos Display"/>
                <w:sz w:val="22"/>
                <w:szCs w:val="22"/>
                <w:lang w:val="nl-NL"/>
              </w:rPr>
              <w:t>Voeg desgewenst beknopt beeldmateriaal of schema’s toe binnen de voor dit referentieproject beschikbare ruimte. Alle essentiële informatie dient in dit model zelf te worden opgenomen. Externe websites, hyperlinks en afzonderlijke documenten worden niet bij de beoordeling betrokken.</w:t>
            </w:r>
          </w:p>
        </w:tc>
      </w:tr>
    </w:tbl>
    <w:p w14:paraId="6961D499" w14:textId="78AAE92E" w:rsidR="00055113" w:rsidRPr="00E33A62" w:rsidRDefault="00051D06" w:rsidP="00E33A62">
      <w:pPr>
        <w:pStyle w:val="Kop2"/>
        <w:rPr>
          <w:rFonts w:ascii="Aptos Display" w:hAnsi="Aptos Display"/>
          <w:b/>
          <w:bCs/>
          <w:sz w:val="22"/>
          <w:szCs w:val="22"/>
          <w:lang w:val="nl-NL"/>
        </w:rPr>
      </w:pPr>
      <w:r w:rsidRPr="00773CEA">
        <w:rPr>
          <w:rFonts w:ascii="Aptos Display" w:hAnsi="Aptos Display"/>
          <w:sz w:val="22"/>
          <w:szCs w:val="22"/>
          <w:lang w:val="nl-NL"/>
        </w:rPr>
        <w:br w:type="page"/>
      </w:r>
      <w:r w:rsidR="00B15F2D" w:rsidRPr="00E33A62">
        <w:rPr>
          <w:b/>
          <w:bCs/>
          <w:sz w:val="28"/>
          <w:szCs w:val="28"/>
          <w:lang w:val="nl-NL"/>
        </w:rPr>
        <w:lastRenderedPageBreak/>
        <w:t>5</w:t>
      </w:r>
      <w:r w:rsidRPr="00E33A62">
        <w:rPr>
          <w:b/>
          <w:bCs/>
          <w:sz w:val="28"/>
          <w:szCs w:val="28"/>
          <w:lang w:val="nl-NL"/>
        </w:rPr>
        <w:t>. Verificatie</w:t>
      </w:r>
    </w:p>
    <w:p w14:paraId="6925D7C8" w14:textId="37508CBA" w:rsidR="00055113" w:rsidRPr="00773CEA" w:rsidRDefault="00E33A62" w:rsidP="00815E48">
      <w:pPr>
        <w:pStyle w:val="Geenafstand"/>
        <w:spacing w:line="360" w:lineRule="auto"/>
        <w:rPr>
          <w:rFonts w:ascii="Aptos Display" w:hAnsi="Aptos Display"/>
          <w:sz w:val="22"/>
          <w:szCs w:val="22"/>
          <w:lang w:val="nl-NL"/>
        </w:rPr>
      </w:pPr>
      <w:r w:rsidRPr="00944F8E">
        <w:rPr>
          <w:rFonts w:ascii="Aptos Display" w:hAnsi="Aptos Display"/>
          <w:sz w:val="22"/>
          <w:szCs w:val="22"/>
          <w:lang w:val="nl-NL"/>
        </w:rPr>
        <w:t>De gemeente kan de in dit model verstrekte informatie verifiëren en aanvullende informatie of bewijsstukken opvragen overeenkomstig paragraaf 4.1.5 van de selectieleidraad.</w:t>
      </w:r>
    </w:p>
    <w:sectPr w:rsidR="00055113" w:rsidRPr="00773CEA" w:rsidSect="00034616">
      <w:footerReference w:type="default" r:id="rId11"/>
      <w:pgSz w:w="12240" w:h="15840"/>
      <w:pgMar w:top="1020" w:right="1020" w:bottom="907" w:left="10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A8E5F" w14:textId="77777777" w:rsidR="00D35729" w:rsidRDefault="00D35729">
      <w:pPr>
        <w:spacing w:after="0" w:line="240" w:lineRule="auto"/>
      </w:pPr>
      <w:r>
        <w:separator/>
      </w:r>
    </w:p>
  </w:endnote>
  <w:endnote w:type="continuationSeparator" w:id="0">
    <w:p w14:paraId="4013D19C" w14:textId="77777777" w:rsidR="00D35729" w:rsidRDefault="00D35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2F5FE" w14:textId="77777777" w:rsidR="00055113" w:rsidRPr="00CD5DFB" w:rsidRDefault="00051D06">
    <w:pPr>
      <w:pStyle w:val="Voettekst"/>
      <w:jc w:val="center"/>
      <w:rPr>
        <w:lang w:val="nl-NL"/>
      </w:rPr>
    </w:pPr>
    <w:r w:rsidRPr="00CD5DFB">
      <w:rPr>
        <w:color w:val="5A5A5A"/>
        <w:sz w:val="16"/>
        <w:lang w:val="nl-NL"/>
      </w:rPr>
      <w:t xml:space="preserve">Marktuitvraag De </w:t>
    </w:r>
    <w:proofErr w:type="spellStart"/>
    <w:r w:rsidRPr="00CD5DFB">
      <w:rPr>
        <w:color w:val="5A5A5A"/>
        <w:sz w:val="16"/>
        <w:lang w:val="nl-NL"/>
      </w:rPr>
      <w:t>Trime</w:t>
    </w:r>
    <w:proofErr w:type="spellEnd"/>
    <w:r w:rsidRPr="00CD5DFB">
      <w:rPr>
        <w:color w:val="5A5A5A"/>
        <w:sz w:val="16"/>
        <w:lang w:val="nl-NL"/>
      </w:rPr>
      <w:t>, Beetsterzwaag – Bijlage 2 Model referentieprojecten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CDFD6" w14:textId="77777777" w:rsidR="00D35729" w:rsidRDefault="00D35729">
      <w:pPr>
        <w:spacing w:after="0" w:line="240" w:lineRule="auto"/>
      </w:pPr>
      <w:r>
        <w:separator/>
      </w:r>
    </w:p>
  </w:footnote>
  <w:footnote w:type="continuationSeparator" w:id="0">
    <w:p w14:paraId="78D410C4" w14:textId="77777777" w:rsidR="00D35729" w:rsidRDefault="00D357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69402D06"/>
    <w:lvl w:ilvl="0">
      <w:start w:val="1"/>
      <w:numFmt w:val="bullet"/>
      <w:pStyle w:val="Lijstopsomteken"/>
      <w:lvlText w:val=""/>
      <w:lvlJc w:val="left"/>
      <w:pPr>
        <w:tabs>
          <w:tab w:val="num" w:pos="360"/>
        </w:tabs>
        <w:ind w:left="360" w:hanging="360"/>
      </w:pPr>
      <w:rPr>
        <w:rFonts w:ascii="Symbol" w:hAnsi="Symbol" w:hint="default"/>
      </w:rPr>
    </w:lvl>
  </w:abstractNum>
  <w:abstractNum w:abstractNumId="9" w15:restartNumberingAfterBreak="0">
    <w:nsid w:val="16B1263F"/>
    <w:multiLevelType w:val="multilevel"/>
    <w:tmpl w:val="D9368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A46371"/>
    <w:multiLevelType w:val="hybridMultilevel"/>
    <w:tmpl w:val="88E8C32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E9A16F0"/>
    <w:multiLevelType w:val="multilevel"/>
    <w:tmpl w:val="6C28A5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D708A7"/>
    <w:multiLevelType w:val="multilevel"/>
    <w:tmpl w:val="60E4A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6853A6"/>
    <w:multiLevelType w:val="multilevel"/>
    <w:tmpl w:val="AAA62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13938035">
    <w:abstractNumId w:val="8"/>
  </w:num>
  <w:num w:numId="2" w16cid:durableId="1385374705">
    <w:abstractNumId w:val="6"/>
  </w:num>
  <w:num w:numId="3" w16cid:durableId="1082802216">
    <w:abstractNumId w:val="5"/>
  </w:num>
  <w:num w:numId="4" w16cid:durableId="1399355941">
    <w:abstractNumId w:val="4"/>
  </w:num>
  <w:num w:numId="5" w16cid:durableId="297303421">
    <w:abstractNumId w:val="7"/>
  </w:num>
  <w:num w:numId="6" w16cid:durableId="922645780">
    <w:abstractNumId w:val="3"/>
  </w:num>
  <w:num w:numId="7" w16cid:durableId="1601135580">
    <w:abstractNumId w:val="2"/>
  </w:num>
  <w:num w:numId="8" w16cid:durableId="772897108">
    <w:abstractNumId w:val="1"/>
  </w:num>
  <w:num w:numId="9" w16cid:durableId="1479612469">
    <w:abstractNumId w:val="0"/>
  </w:num>
  <w:num w:numId="10" w16cid:durableId="456292997">
    <w:abstractNumId w:val="12"/>
  </w:num>
  <w:num w:numId="11" w16cid:durableId="1308124427">
    <w:abstractNumId w:val="9"/>
  </w:num>
  <w:num w:numId="12" w16cid:durableId="180827231">
    <w:abstractNumId w:val="11"/>
  </w:num>
  <w:num w:numId="13" w16cid:durableId="675963704">
    <w:abstractNumId w:val="10"/>
  </w:num>
  <w:num w:numId="14" w16cid:durableId="15085168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3887"/>
    <w:rsid w:val="0002753A"/>
    <w:rsid w:val="00027C2F"/>
    <w:rsid w:val="00032C4D"/>
    <w:rsid w:val="00034616"/>
    <w:rsid w:val="00051D06"/>
    <w:rsid w:val="00055113"/>
    <w:rsid w:val="0006063C"/>
    <w:rsid w:val="00070CA5"/>
    <w:rsid w:val="00084083"/>
    <w:rsid w:val="000867CE"/>
    <w:rsid w:val="00087065"/>
    <w:rsid w:val="000A3F13"/>
    <w:rsid w:val="00136A1E"/>
    <w:rsid w:val="00145CCB"/>
    <w:rsid w:val="0015074B"/>
    <w:rsid w:val="0017498B"/>
    <w:rsid w:val="001761EC"/>
    <w:rsid w:val="0017782A"/>
    <w:rsid w:val="001B273D"/>
    <w:rsid w:val="001C0D44"/>
    <w:rsid w:val="001F20DB"/>
    <w:rsid w:val="00222A05"/>
    <w:rsid w:val="00240231"/>
    <w:rsid w:val="00272F6B"/>
    <w:rsid w:val="00285558"/>
    <w:rsid w:val="0029639D"/>
    <w:rsid w:val="002A73A6"/>
    <w:rsid w:val="002F2389"/>
    <w:rsid w:val="002F3E6E"/>
    <w:rsid w:val="002F5E6B"/>
    <w:rsid w:val="00303EB9"/>
    <w:rsid w:val="0032383D"/>
    <w:rsid w:val="00323A4A"/>
    <w:rsid w:val="00325856"/>
    <w:rsid w:val="00326F90"/>
    <w:rsid w:val="00341906"/>
    <w:rsid w:val="00392190"/>
    <w:rsid w:val="003C350E"/>
    <w:rsid w:val="00421260"/>
    <w:rsid w:val="00435040"/>
    <w:rsid w:val="0043635A"/>
    <w:rsid w:val="0045562D"/>
    <w:rsid w:val="00482DA0"/>
    <w:rsid w:val="004A2D93"/>
    <w:rsid w:val="004B52C1"/>
    <w:rsid w:val="004B6EEA"/>
    <w:rsid w:val="004D6FA0"/>
    <w:rsid w:val="0052752C"/>
    <w:rsid w:val="00530D31"/>
    <w:rsid w:val="00535FAE"/>
    <w:rsid w:val="005422F9"/>
    <w:rsid w:val="005B7EE2"/>
    <w:rsid w:val="005C608C"/>
    <w:rsid w:val="005E4F69"/>
    <w:rsid w:val="00623B76"/>
    <w:rsid w:val="00675FF9"/>
    <w:rsid w:val="00684580"/>
    <w:rsid w:val="00696031"/>
    <w:rsid w:val="006B0B43"/>
    <w:rsid w:val="006C0CA1"/>
    <w:rsid w:val="0071343C"/>
    <w:rsid w:val="007157FE"/>
    <w:rsid w:val="00720163"/>
    <w:rsid w:val="007213B6"/>
    <w:rsid w:val="00726BDE"/>
    <w:rsid w:val="00754C5B"/>
    <w:rsid w:val="00773CEA"/>
    <w:rsid w:val="00776CDC"/>
    <w:rsid w:val="007D471C"/>
    <w:rsid w:val="00815E48"/>
    <w:rsid w:val="008557DC"/>
    <w:rsid w:val="008D78BE"/>
    <w:rsid w:val="008E5469"/>
    <w:rsid w:val="0092640C"/>
    <w:rsid w:val="00944F8E"/>
    <w:rsid w:val="00953895"/>
    <w:rsid w:val="009541AF"/>
    <w:rsid w:val="009620D1"/>
    <w:rsid w:val="009D6340"/>
    <w:rsid w:val="009F1753"/>
    <w:rsid w:val="00A27A43"/>
    <w:rsid w:val="00A30C8C"/>
    <w:rsid w:val="00A910FC"/>
    <w:rsid w:val="00AA1D8D"/>
    <w:rsid w:val="00AA5759"/>
    <w:rsid w:val="00AB08CF"/>
    <w:rsid w:val="00AD33B6"/>
    <w:rsid w:val="00AE14EE"/>
    <w:rsid w:val="00B05E0E"/>
    <w:rsid w:val="00B1464F"/>
    <w:rsid w:val="00B15F2D"/>
    <w:rsid w:val="00B47730"/>
    <w:rsid w:val="00B5752A"/>
    <w:rsid w:val="00B76C25"/>
    <w:rsid w:val="00BC6479"/>
    <w:rsid w:val="00BD03A1"/>
    <w:rsid w:val="00C1257D"/>
    <w:rsid w:val="00C1584D"/>
    <w:rsid w:val="00C20DB2"/>
    <w:rsid w:val="00C24FB3"/>
    <w:rsid w:val="00C37A65"/>
    <w:rsid w:val="00C62AB5"/>
    <w:rsid w:val="00C90506"/>
    <w:rsid w:val="00C92E8A"/>
    <w:rsid w:val="00CB0664"/>
    <w:rsid w:val="00CB3EBF"/>
    <w:rsid w:val="00CB6319"/>
    <w:rsid w:val="00CC1C51"/>
    <w:rsid w:val="00CC4720"/>
    <w:rsid w:val="00CD55A9"/>
    <w:rsid w:val="00CD5DFB"/>
    <w:rsid w:val="00D01105"/>
    <w:rsid w:val="00D021C8"/>
    <w:rsid w:val="00D3042A"/>
    <w:rsid w:val="00D35729"/>
    <w:rsid w:val="00D43E87"/>
    <w:rsid w:val="00D50FCE"/>
    <w:rsid w:val="00D62929"/>
    <w:rsid w:val="00D72BD3"/>
    <w:rsid w:val="00D75B84"/>
    <w:rsid w:val="00DA0F96"/>
    <w:rsid w:val="00DE5305"/>
    <w:rsid w:val="00DF1BD0"/>
    <w:rsid w:val="00E02E2D"/>
    <w:rsid w:val="00E06215"/>
    <w:rsid w:val="00E141AC"/>
    <w:rsid w:val="00E33A62"/>
    <w:rsid w:val="00E42346"/>
    <w:rsid w:val="00E51FAB"/>
    <w:rsid w:val="00E67F04"/>
    <w:rsid w:val="00EC3E0F"/>
    <w:rsid w:val="00EE1BAA"/>
    <w:rsid w:val="00EE31E0"/>
    <w:rsid w:val="00F311D2"/>
    <w:rsid w:val="00F41F5E"/>
    <w:rsid w:val="00F44CF6"/>
    <w:rsid w:val="00F465C0"/>
    <w:rsid w:val="00F5375D"/>
    <w:rsid w:val="00F70D29"/>
    <w:rsid w:val="00FA0ACC"/>
    <w:rsid w:val="00FC28D2"/>
    <w:rsid w:val="00FC693F"/>
    <w:rsid w:val="00FE2A34"/>
    <w:rsid w:val="00FE2C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9871042"/>
  <w14:defaultImageDpi w14:val="300"/>
  <w15:docId w15:val="{F17B32FB-C8E4-4CFD-9F7F-40F0ECED9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73CEA"/>
  </w:style>
  <w:style w:type="paragraph" w:styleId="Kop1">
    <w:name w:val="heading 1"/>
    <w:basedOn w:val="Standaard"/>
    <w:next w:val="Standaard"/>
    <w:link w:val="Kop1Char"/>
    <w:uiPriority w:val="9"/>
    <w:qFormat/>
    <w:rsid w:val="00773CEA"/>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Kop2">
    <w:name w:val="heading 2"/>
    <w:basedOn w:val="Standaard"/>
    <w:next w:val="Standaard"/>
    <w:link w:val="Kop2Char"/>
    <w:uiPriority w:val="9"/>
    <w:unhideWhenUsed/>
    <w:qFormat/>
    <w:rsid w:val="00773CEA"/>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Kop3">
    <w:name w:val="heading 3"/>
    <w:basedOn w:val="Standaard"/>
    <w:next w:val="Standaard"/>
    <w:link w:val="Kop3Char"/>
    <w:uiPriority w:val="9"/>
    <w:unhideWhenUsed/>
    <w:qFormat/>
    <w:rsid w:val="00773CEA"/>
    <w:pPr>
      <w:keepNext/>
      <w:keepLines/>
      <w:spacing w:before="160" w:after="80"/>
      <w:outlineLvl w:val="2"/>
    </w:pPr>
    <w:rPr>
      <w:rFonts w:eastAsiaTheme="majorEastAsia" w:cstheme="majorBidi"/>
      <w:color w:val="365F91" w:themeColor="accent1" w:themeShade="BF"/>
      <w:sz w:val="28"/>
      <w:szCs w:val="28"/>
    </w:rPr>
  </w:style>
  <w:style w:type="paragraph" w:styleId="Kop4">
    <w:name w:val="heading 4"/>
    <w:basedOn w:val="Standaard"/>
    <w:next w:val="Standaard"/>
    <w:link w:val="Kop4Char"/>
    <w:uiPriority w:val="9"/>
    <w:semiHidden/>
    <w:unhideWhenUsed/>
    <w:qFormat/>
    <w:rsid w:val="00773CEA"/>
    <w:pPr>
      <w:keepNext/>
      <w:keepLines/>
      <w:spacing w:before="80" w:after="40"/>
      <w:outlineLvl w:val="3"/>
    </w:pPr>
    <w:rPr>
      <w:rFonts w:eastAsiaTheme="majorEastAsia" w:cstheme="majorBidi"/>
      <w:i/>
      <w:iCs/>
      <w:color w:val="365F91" w:themeColor="accent1" w:themeShade="BF"/>
    </w:rPr>
  </w:style>
  <w:style w:type="paragraph" w:styleId="Kop5">
    <w:name w:val="heading 5"/>
    <w:basedOn w:val="Standaard"/>
    <w:next w:val="Standaard"/>
    <w:link w:val="Kop5Char"/>
    <w:uiPriority w:val="9"/>
    <w:semiHidden/>
    <w:unhideWhenUsed/>
    <w:qFormat/>
    <w:rsid w:val="00773CEA"/>
    <w:pPr>
      <w:keepNext/>
      <w:keepLines/>
      <w:spacing w:before="80" w:after="40"/>
      <w:outlineLvl w:val="4"/>
    </w:pPr>
    <w:rPr>
      <w:rFonts w:eastAsiaTheme="majorEastAsia" w:cstheme="majorBidi"/>
      <w:color w:val="365F91" w:themeColor="accent1" w:themeShade="BF"/>
    </w:rPr>
  </w:style>
  <w:style w:type="paragraph" w:styleId="Kop6">
    <w:name w:val="heading 6"/>
    <w:basedOn w:val="Standaard"/>
    <w:next w:val="Standaard"/>
    <w:link w:val="Kop6Char"/>
    <w:uiPriority w:val="9"/>
    <w:semiHidden/>
    <w:unhideWhenUsed/>
    <w:qFormat/>
    <w:rsid w:val="00773CEA"/>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73CEA"/>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73CEA"/>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73CEA"/>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773CEA"/>
    <w:pPr>
      <w:spacing w:after="0" w:line="240" w:lineRule="auto"/>
    </w:pPr>
  </w:style>
  <w:style w:type="character" w:customStyle="1" w:styleId="Kop1Char">
    <w:name w:val="Kop 1 Char"/>
    <w:basedOn w:val="Standaardalinea-lettertype"/>
    <w:link w:val="Kop1"/>
    <w:uiPriority w:val="9"/>
    <w:rsid w:val="00773CEA"/>
    <w:rPr>
      <w:rFonts w:asciiTheme="majorHAnsi" w:eastAsiaTheme="majorEastAsia" w:hAnsiTheme="majorHAnsi" w:cstheme="majorBidi"/>
      <w:color w:val="365F91" w:themeColor="accent1" w:themeShade="BF"/>
      <w:sz w:val="40"/>
      <w:szCs w:val="40"/>
    </w:rPr>
  </w:style>
  <w:style w:type="character" w:customStyle="1" w:styleId="Kop2Char">
    <w:name w:val="Kop 2 Char"/>
    <w:basedOn w:val="Standaardalinea-lettertype"/>
    <w:link w:val="Kop2"/>
    <w:uiPriority w:val="9"/>
    <w:rsid w:val="00773CEA"/>
    <w:rPr>
      <w:rFonts w:asciiTheme="majorHAnsi" w:eastAsiaTheme="majorEastAsia" w:hAnsiTheme="majorHAnsi" w:cstheme="majorBidi"/>
      <w:color w:val="365F91" w:themeColor="accent1" w:themeShade="BF"/>
      <w:sz w:val="32"/>
      <w:szCs w:val="32"/>
    </w:rPr>
  </w:style>
  <w:style w:type="character" w:customStyle="1" w:styleId="Kop3Char">
    <w:name w:val="Kop 3 Char"/>
    <w:basedOn w:val="Standaardalinea-lettertype"/>
    <w:link w:val="Kop3"/>
    <w:uiPriority w:val="9"/>
    <w:rsid w:val="00773CEA"/>
    <w:rPr>
      <w:rFonts w:eastAsiaTheme="majorEastAsia" w:cstheme="majorBidi"/>
      <w:color w:val="365F91" w:themeColor="accent1" w:themeShade="BF"/>
      <w:sz w:val="28"/>
      <w:szCs w:val="28"/>
    </w:rPr>
  </w:style>
  <w:style w:type="paragraph" w:styleId="Titel">
    <w:name w:val="Title"/>
    <w:basedOn w:val="Standaard"/>
    <w:next w:val="Standaard"/>
    <w:link w:val="TitelChar"/>
    <w:uiPriority w:val="10"/>
    <w:qFormat/>
    <w:rsid w:val="00773C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73CE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73CE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73CEA"/>
    <w:rPr>
      <w:rFonts w:eastAsiaTheme="majorEastAsia" w:cstheme="majorBidi"/>
      <w:color w:val="595959" w:themeColor="text1" w:themeTint="A6"/>
      <w:spacing w:val="15"/>
      <w:sz w:val="28"/>
      <w:szCs w:val="28"/>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773CE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73CEA"/>
    <w:rPr>
      <w:i/>
      <w:iCs/>
      <w:color w:val="404040" w:themeColor="text1" w:themeTint="BF"/>
    </w:rPr>
  </w:style>
  <w:style w:type="character" w:customStyle="1" w:styleId="Kop4Char">
    <w:name w:val="Kop 4 Char"/>
    <w:basedOn w:val="Standaardalinea-lettertype"/>
    <w:link w:val="Kop4"/>
    <w:uiPriority w:val="9"/>
    <w:semiHidden/>
    <w:rsid w:val="00773CEA"/>
    <w:rPr>
      <w:rFonts w:eastAsiaTheme="majorEastAsia" w:cstheme="majorBidi"/>
      <w:i/>
      <w:iCs/>
      <w:color w:val="365F91" w:themeColor="accent1" w:themeShade="BF"/>
    </w:rPr>
  </w:style>
  <w:style w:type="character" w:customStyle="1" w:styleId="Kop5Char">
    <w:name w:val="Kop 5 Char"/>
    <w:basedOn w:val="Standaardalinea-lettertype"/>
    <w:link w:val="Kop5"/>
    <w:uiPriority w:val="9"/>
    <w:semiHidden/>
    <w:rsid w:val="00773CEA"/>
    <w:rPr>
      <w:rFonts w:eastAsiaTheme="majorEastAsia" w:cstheme="majorBidi"/>
      <w:color w:val="365F91" w:themeColor="accent1" w:themeShade="BF"/>
    </w:rPr>
  </w:style>
  <w:style w:type="character" w:customStyle="1" w:styleId="Kop6Char">
    <w:name w:val="Kop 6 Char"/>
    <w:basedOn w:val="Standaardalinea-lettertype"/>
    <w:link w:val="Kop6"/>
    <w:uiPriority w:val="9"/>
    <w:semiHidden/>
    <w:rsid w:val="00773CE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73CE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73CE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73CEA"/>
    <w:rPr>
      <w:rFonts w:eastAsiaTheme="majorEastAsia" w:cstheme="majorBidi"/>
      <w:color w:val="272727" w:themeColor="text1" w:themeTint="D8"/>
    </w:rPr>
  </w:style>
  <w:style w:type="paragraph" w:styleId="Bijschrift">
    <w:name w:val="caption"/>
    <w:basedOn w:val="Standaard"/>
    <w:next w:val="Standaard"/>
    <w:uiPriority w:val="35"/>
    <w:semiHidden/>
    <w:unhideWhenUsed/>
    <w:qFormat/>
    <w:rsid w:val="00773CEA"/>
    <w:pPr>
      <w:spacing w:after="200" w:line="240" w:lineRule="auto"/>
    </w:pPr>
    <w:rPr>
      <w:i/>
      <w:iCs/>
      <w:color w:val="1F497D" w:themeColor="text2"/>
      <w:sz w:val="18"/>
      <w:szCs w:val="18"/>
    </w:rPr>
  </w:style>
  <w:style w:type="character" w:styleId="Zwaar">
    <w:name w:val="Strong"/>
    <w:basedOn w:val="Standaardalinea-lettertype"/>
    <w:uiPriority w:val="22"/>
    <w:qFormat/>
    <w:rsid w:val="00773CEA"/>
    <w:rPr>
      <w:b/>
      <w:bCs/>
    </w:rPr>
  </w:style>
  <w:style w:type="character" w:styleId="Nadruk">
    <w:name w:val="Emphasis"/>
    <w:basedOn w:val="Standaardalinea-lettertype"/>
    <w:uiPriority w:val="20"/>
    <w:qFormat/>
    <w:rsid w:val="00773CEA"/>
    <w:rPr>
      <w:i/>
      <w:iCs/>
    </w:rPr>
  </w:style>
  <w:style w:type="paragraph" w:styleId="Duidelijkcitaat">
    <w:name w:val="Intense Quote"/>
    <w:basedOn w:val="Standaard"/>
    <w:next w:val="Standaard"/>
    <w:link w:val="DuidelijkcitaatChar"/>
    <w:uiPriority w:val="30"/>
    <w:qFormat/>
    <w:rsid w:val="00773CE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773CEA"/>
    <w:rPr>
      <w:i/>
      <w:iCs/>
      <w:color w:val="365F91" w:themeColor="accent1" w:themeShade="BF"/>
    </w:rPr>
  </w:style>
  <w:style w:type="character" w:styleId="Subtielebenadrukking">
    <w:name w:val="Subtle Emphasis"/>
    <w:basedOn w:val="Standaardalinea-lettertype"/>
    <w:uiPriority w:val="19"/>
    <w:qFormat/>
    <w:rsid w:val="00773CEA"/>
    <w:rPr>
      <w:i/>
      <w:iCs/>
      <w:color w:val="404040" w:themeColor="text1" w:themeTint="BF"/>
    </w:rPr>
  </w:style>
  <w:style w:type="character" w:styleId="Intensievebenadrukking">
    <w:name w:val="Intense Emphasis"/>
    <w:basedOn w:val="Standaardalinea-lettertype"/>
    <w:uiPriority w:val="21"/>
    <w:qFormat/>
    <w:rsid w:val="00773CEA"/>
    <w:rPr>
      <w:i/>
      <w:iCs/>
      <w:color w:val="365F91" w:themeColor="accent1" w:themeShade="BF"/>
    </w:rPr>
  </w:style>
  <w:style w:type="character" w:styleId="Subtieleverwijzing">
    <w:name w:val="Subtle Reference"/>
    <w:basedOn w:val="Standaardalinea-lettertype"/>
    <w:uiPriority w:val="31"/>
    <w:qFormat/>
    <w:rsid w:val="00773CEA"/>
    <w:rPr>
      <w:smallCaps/>
      <w:color w:val="5A5A5A" w:themeColor="text1" w:themeTint="A5"/>
    </w:rPr>
  </w:style>
  <w:style w:type="character" w:styleId="Intensieveverwijzing">
    <w:name w:val="Intense Reference"/>
    <w:basedOn w:val="Standaardalinea-lettertype"/>
    <w:uiPriority w:val="32"/>
    <w:qFormat/>
    <w:rsid w:val="00773CEA"/>
    <w:rPr>
      <w:b/>
      <w:bCs/>
      <w:smallCaps/>
      <w:color w:val="365F91" w:themeColor="accent1" w:themeShade="BF"/>
      <w:spacing w:val="5"/>
    </w:rPr>
  </w:style>
  <w:style w:type="character" w:styleId="Titelvanboek">
    <w:name w:val="Book Title"/>
    <w:basedOn w:val="Standaardalinea-lettertype"/>
    <w:uiPriority w:val="33"/>
    <w:qFormat/>
    <w:rsid w:val="00773CEA"/>
    <w:rPr>
      <w:b/>
      <w:bCs/>
      <w:i/>
      <w:iCs/>
      <w:spacing w:val="5"/>
    </w:rPr>
  </w:style>
  <w:style w:type="paragraph" w:styleId="Kopvaninhoudsopgave">
    <w:name w:val="TOC Heading"/>
    <w:basedOn w:val="Kop1"/>
    <w:next w:val="Standaard"/>
    <w:uiPriority w:val="39"/>
    <w:semiHidden/>
    <w:unhideWhenUsed/>
    <w:qFormat/>
    <w:rsid w:val="00773CEA"/>
    <w:pPr>
      <w:spacing w:before="240" w:after="0"/>
      <w:outlineLvl w:val="9"/>
    </w:pPr>
    <w:rPr>
      <w:sz w:val="32"/>
      <w:szCs w:val="32"/>
    </w:r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Verwijzingopmerking">
    <w:name w:val="annotation reference"/>
    <w:basedOn w:val="Standaardalinea-lettertype"/>
    <w:uiPriority w:val="99"/>
    <w:semiHidden/>
    <w:unhideWhenUsed/>
    <w:rsid w:val="00CD5DFB"/>
    <w:rPr>
      <w:sz w:val="16"/>
      <w:szCs w:val="16"/>
    </w:rPr>
  </w:style>
  <w:style w:type="paragraph" w:styleId="Tekstopmerking">
    <w:name w:val="annotation text"/>
    <w:basedOn w:val="Standaard"/>
    <w:link w:val="TekstopmerkingChar"/>
    <w:uiPriority w:val="99"/>
    <w:semiHidden/>
    <w:unhideWhenUsed/>
    <w:rsid w:val="00CD5DFB"/>
    <w:pPr>
      <w:spacing w:line="240" w:lineRule="auto"/>
    </w:pPr>
    <w:rPr>
      <w:szCs w:val="20"/>
    </w:rPr>
  </w:style>
  <w:style w:type="character" w:customStyle="1" w:styleId="TekstopmerkingChar">
    <w:name w:val="Tekst opmerking Char"/>
    <w:basedOn w:val="Standaardalinea-lettertype"/>
    <w:link w:val="Tekstopmerking"/>
    <w:uiPriority w:val="99"/>
    <w:semiHidden/>
    <w:rsid w:val="00CD5DFB"/>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CD5DFB"/>
    <w:rPr>
      <w:b/>
      <w:bCs/>
    </w:rPr>
  </w:style>
  <w:style w:type="character" w:customStyle="1" w:styleId="OnderwerpvanopmerkingChar">
    <w:name w:val="Onderwerp van opmerking Char"/>
    <w:basedOn w:val="TekstopmerkingChar"/>
    <w:link w:val="Onderwerpvanopmerking"/>
    <w:uiPriority w:val="99"/>
    <w:semiHidden/>
    <w:rsid w:val="00CD5DFB"/>
    <w:rPr>
      <w:rFonts w:ascii="Arial" w:hAnsi="Arial"/>
      <w:b/>
      <w:bCs/>
      <w:sz w:val="20"/>
      <w:szCs w:val="20"/>
    </w:rPr>
  </w:style>
  <w:style w:type="paragraph" w:styleId="Revisie">
    <w:name w:val="Revision"/>
    <w:hidden/>
    <w:uiPriority w:val="99"/>
    <w:semiHidden/>
    <w:rsid w:val="00CD5DFB"/>
    <w:pPr>
      <w:spacing w:after="0" w:line="240" w:lineRule="auto"/>
    </w:pPr>
    <w:rPr>
      <w:rFonts w:ascii="Arial" w:hAnsi="Arial"/>
      <w:sz w:val="20"/>
    </w:rPr>
  </w:style>
  <w:style w:type="table" w:styleId="Lijsttabel3-Accent1">
    <w:name w:val="List Table 3 Accent 1"/>
    <w:basedOn w:val="Standaardtabel"/>
    <w:uiPriority w:val="48"/>
    <w:rsid w:val="00C1257D"/>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Rastertabel4-Accent1">
    <w:name w:val="Grid Table 4 Accent 1"/>
    <w:basedOn w:val="Standaardtabel"/>
    <w:uiPriority w:val="49"/>
    <w:rsid w:val="00DA0F96"/>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4-Accent1">
    <w:name w:val="List Table 4 Accent 1"/>
    <w:basedOn w:val="Standaardtabel"/>
    <w:uiPriority w:val="49"/>
    <w:rsid w:val="00DA0F96"/>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55C27F9BBF554EAD8970A9F99F21F7" ma:contentTypeVersion="10" ma:contentTypeDescription="Een nieuw document maken." ma:contentTypeScope="" ma:versionID="9d86a917a09bc9fa4f7653908a9cc312">
  <xsd:schema xmlns:xsd="http://www.w3.org/2001/XMLSchema" xmlns:xs="http://www.w3.org/2001/XMLSchema" xmlns:p="http://schemas.microsoft.com/office/2006/metadata/properties" xmlns:ns2="0a788319-0ee2-4d16-8c9d-92f5517c355e" xmlns:ns3="b3839b27-ba76-49ab-8b1c-e32238faca70" targetNamespace="http://schemas.microsoft.com/office/2006/metadata/properties" ma:root="true" ma:fieldsID="699fe4b874bb721eb8fc39a4f14726dd" ns2:_="" ns3:_="">
    <xsd:import namespace="0a788319-0ee2-4d16-8c9d-92f5517c355e"/>
    <xsd:import namespace="b3839b27-ba76-49ab-8b1c-e32238faca7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88319-0ee2-4d16-8c9d-92f5517c35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1322f6cd-61c3-4d53-8390-d86041dd95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839b27-ba76-49ab-8b1c-e32238faca7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f2b5173-fb6f-485a-b97a-6a7baf0deaca}" ma:internalName="TaxCatchAll" ma:showField="CatchAllData" ma:web="b3839b27-ba76-49ab-8b1c-e32238faca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788319-0ee2-4d16-8c9d-92f5517c355e">
      <Terms xmlns="http://schemas.microsoft.com/office/infopath/2007/PartnerControls"/>
    </lcf76f155ced4ddcb4097134ff3c332f>
    <TaxCatchAll xmlns="b3839b27-ba76-49ab-8b1c-e32238faca7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8EBFBA-396D-4E3D-A8F8-85DE47D7E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88319-0ee2-4d16-8c9d-92f5517c355e"/>
    <ds:schemaRef ds:uri="b3839b27-ba76-49ab-8b1c-e32238faca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94D5E200-55BA-4C2C-8AFB-170F7522C00E}">
  <ds:schemaRefs>
    <ds:schemaRef ds:uri="http://schemas.microsoft.com/office/2006/metadata/properties"/>
    <ds:schemaRef ds:uri="http://schemas.microsoft.com/office/infopath/2007/PartnerControls"/>
    <ds:schemaRef ds:uri="0a788319-0ee2-4d16-8c9d-92f5517c355e"/>
    <ds:schemaRef ds:uri="b3839b27-ba76-49ab-8b1c-e32238faca70"/>
  </ds:schemaRefs>
</ds:datastoreItem>
</file>

<file path=customXml/itemProps4.xml><?xml version="1.0" encoding="utf-8"?>
<ds:datastoreItem xmlns:ds="http://schemas.openxmlformats.org/officeDocument/2006/customXml" ds:itemID="{9C47A619-B12E-49E9-B35E-2AC8C02BE0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17</Pages>
  <Words>3850</Words>
  <Characters>21180</Characters>
  <Application>Microsoft Office Word</Application>
  <DocSecurity>0</DocSecurity>
  <Lines>176</Lines>
  <Paragraphs>49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24981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Jordi Exel</cp:lastModifiedBy>
  <cp:revision>99</cp:revision>
  <dcterms:created xsi:type="dcterms:W3CDTF">2026-06-23T14:55:00Z</dcterms:created>
  <dcterms:modified xsi:type="dcterms:W3CDTF">2026-08-12T14:47:00Z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0x010100DE55C27F9BBF554EAD8970A9F99F21F7</vt:lpwstr>
  </property>
  <property fmtid="{D5CDD505-2E9C-101B-9397-08002B2CF9AE}" pid="3" name="MediaServiceImageTags">
    <vt:lpwstr/>
  </property>
</Properties>
</file>